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3EA50" w14:textId="50AB732C" w:rsidR="00122BE4" w:rsidRDefault="00483A0C" w:rsidP="00122BE4">
      <w:pPr>
        <w:pStyle w:val="Kop1zondernummerEmtio"/>
        <w:ind w:left="-1276"/>
      </w:pPr>
      <w:bookmarkStart w:id="0" w:name="_Ref401149752"/>
      <w:bookmarkStart w:id="1" w:name="_Toc319667631"/>
      <w:r>
        <w:t xml:space="preserve">Bijlage </w:t>
      </w:r>
      <w:r w:rsidR="002A489B">
        <w:t>6.5</w:t>
      </w:r>
      <w:r w:rsidR="00122BE4">
        <w:t xml:space="preserve"> Referentiesjabloon</w:t>
      </w:r>
      <w:bookmarkEnd w:id="0"/>
      <w:bookmarkEnd w:id="1"/>
      <w:r w:rsidR="00122BE4">
        <w:t xml:space="preserve"> </w:t>
      </w:r>
    </w:p>
    <w:p w14:paraId="48F0D202" w14:textId="77777777" w:rsidR="00122BE4" w:rsidRDefault="00122BE4" w:rsidP="00122BE4">
      <w:pPr>
        <w:pStyle w:val="BasistekstEmtio"/>
        <w:ind w:left="-1276"/>
      </w:pPr>
    </w:p>
    <w:p w14:paraId="59B5737D" w14:textId="4CE2AC93" w:rsidR="00122BE4" w:rsidRDefault="00122BE4" w:rsidP="00122BE4">
      <w:pPr>
        <w:pStyle w:val="BasistekstEmtio"/>
        <w:ind w:left="-1276"/>
      </w:pPr>
      <w:r>
        <w:t xml:space="preserve">Geef met behulp van de onderstaande tabel voldoende referenties op bij vergelijkbare organisatie(s) waarmee alle in paragraaf </w:t>
      </w:r>
      <w:r w:rsidR="002A489B">
        <w:t>4.3</w:t>
      </w:r>
      <w:r w:rsidR="00DF778D">
        <w:t>.2</w:t>
      </w:r>
      <w:r>
        <w:t xml:space="preserve"> (onder </w:t>
      </w:r>
      <w:r w:rsidR="002B2D94">
        <w:t>3</w:t>
      </w:r>
      <w:r>
        <w:t xml:space="preserve">) genoemde kerncompetenties en randvoorwaarden aan bod komen. </w:t>
      </w:r>
      <w:r>
        <w:rPr>
          <w:b/>
        </w:rPr>
        <w:t xml:space="preserve">Beperk u </w:t>
      </w:r>
      <w:r w:rsidR="00CC77AF">
        <w:rPr>
          <w:b/>
        </w:rPr>
        <w:t>bij de punten 1</w:t>
      </w:r>
      <w:r w:rsidR="00915AC6">
        <w:rPr>
          <w:b/>
        </w:rPr>
        <w:t>2</w:t>
      </w:r>
      <w:r w:rsidR="00CC77AF">
        <w:rPr>
          <w:b/>
        </w:rPr>
        <w:t xml:space="preserve"> tot en met 1</w:t>
      </w:r>
      <w:r w:rsidR="00E63E0E">
        <w:rPr>
          <w:b/>
        </w:rPr>
        <w:t>8</w:t>
      </w:r>
      <w:r w:rsidR="00CC77AF">
        <w:rPr>
          <w:b/>
        </w:rPr>
        <w:t xml:space="preserve"> </w:t>
      </w:r>
      <w:r>
        <w:rPr>
          <w:b/>
        </w:rPr>
        <w:t>niet tot ‘ja’ of ‘nee’ antwoorden, maar beschrijf alle genoemde aspecten inhoudelijk</w:t>
      </w:r>
      <w:r w:rsidR="00EF404D">
        <w:rPr>
          <w:b/>
        </w:rPr>
        <w:t xml:space="preserve"> in de kolom ‘Onderbouwing van de competentie</w:t>
      </w:r>
      <w:r w:rsidR="00124D11">
        <w:rPr>
          <w:b/>
        </w:rPr>
        <w:t>’</w:t>
      </w:r>
      <w:r>
        <w:rPr>
          <w:b/>
        </w:rPr>
        <w:t>.</w:t>
      </w:r>
      <w:r>
        <w:t xml:space="preserve"> </w:t>
      </w:r>
    </w:p>
    <w:p w14:paraId="211C574E" w14:textId="77777777" w:rsidR="00122BE4" w:rsidRDefault="00122BE4" w:rsidP="00122BE4">
      <w:pPr>
        <w:pStyle w:val="BasistekstEmtio"/>
      </w:pPr>
    </w:p>
    <w:p w14:paraId="574E1D75" w14:textId="650055EC" w:rsidR="00122BE4" w:rsidRDefault="00122BE4" w:rsidP="00122BE4">
      <w:pPr>
        <w:pStyle w:val="BasistekstEmtio"/>
        <w:ind w:left="-1276"/>
      </w:pPr>
      <w:r w:rsidRPr="00C43595">
        <w:t xml:space="preserve">Alle contactpersonen moeten zonder tussenkomst </w:t>
      </w:r>
      <w:r>
        <w:t xml:space="preserve">van </w:t>
      </w:r>
      <w:r w:rsidR="00F75D89">
        <w:t>Inschrijver</w:t>
      </w:r>
      <w:r w:rsidRPr="00C43595">
        <w:t xml:space="preserve"> benaderbaar</w:t>
      </w:r>
      <w:r w:rsidR="009E0572">
        <w:t xml:space="preserve"> zijn</w:t>
      </w:r>
      <w:r w:rsidRPr="00C43595">
        <w:t>.</w:t>
      </w:r>
      <w:r>
        <w:t xml:space="preserve"> </w:t>
      </w:r>
      <w:r w:rsidRPr="00C43595">
        <w:t xml:space="preserve">Afschermen van contactpersonen van klanten in verband met mogelijke geheimhoudingsplicht of aangeven dat alleen contact via </w:t>
      </w:r>
      <w:r w:rsidR="00410389">
        <w:t>Inschrijver</w:t>
      </w:r>
      <w:r w:rsidRPr="00C43595">
        <w:t xml:space="preserve"> mogelijk is zal er toe leiden dat de betreffende referentie niet in de beoordeling meegenomen zal worden. </w:t>
      </w:r>
      <w:r w:rsidR="00DF778D">
        <w:t>Dimpact</w:t>
      </w:r>
      <w:r>
        <w:t xml:space="preserve"> </w:t>
      </w:r>
      <w:r w:rsidRPr="00C43595">
        <w:t xml:space="preserve">zal geen ‘non </w:t>
      </w:r>
      <w:proofErr w:type="spellStart"/>
      <w:r w:rsidRPr="00C43595">
        <w:t>disclosure</w:t>
      </w:r>
      <w:proofErr w:type="spellEnd"/>
      <w:r w:rsidRPr="00C43595">
        <w:t xml:space="preserve"> </w:t>
      </w:r>
      <w:proofErr w:type="spellStart"/>
      <w:r w:rsidRPr="00C43595">
        <w:t>agreements</w:t>
      </w:r>
      <w:proofErr w:type="spellEnd"/>
      <w:r w:rsidRPr="00C43595">
        <w:t>’ ondertekenen als voorwaarde voor het verkrijgen van een referentie.</w:t>
      </w:r>
      <w:r>
        <w:t xml:space="preserve"> </w:t>
      </w:r>
    </w:p>
    <w:p w14:paraId="6065F9DD" w14:textId="432F7178" w:rsidR="00F216BC" w:rsidRDefault="00F216BC" w:rsidP="00122BE4">
      <w:pPr>
        <w:pStyle w:val="BasistekstEmtio"/>
        <w:ind w:left="-1276"/>
      </w:pPr>
    </w:p>
    <w:p w14:paraId="0E20EECD" w14:textId="5BD4A1DD" w:rsidR="00F216BC" w:rsidRDefault="00F216BC" w:rsidP="00122BE4">
      <w:pPr>
        <w:pStyle w:val="BasistekstEmtio"/>
        <w:ind w:left="-1276"/>
      </w:pPr>
      <w:r>
        <w:t xml:space="preserve">Randvoorwaarde als vermeld in paragraaf </w:t>
      </w:r>
      <w:r w:rsidR="002A489B">
        <w:t>4.3</w:t>
      </w:r>
      <w:r w:rsidR="002B2D94">
        <w:t>.2</w:t>
      </w:r>
      <w:r>
        <w:t xml:space="preserve">, onder </w:t>
      </w:r>
      <w:r w:rsidR="002B2D94">
        <w:t>3</w:t>
      </w:r>
      <w:r>
        <w:t>: ‘</w:t>
      </w:r>
      <w:r w:rsidR="006F6D7E" w:rsidRPr="006F6D7E">
        <w:rPr>
          <w:i/>
          <w:iCs/>
        </w:rPr>
        <w:t>(ii)</w:t>
      </w:r>
      <w:r w:rsidR="006F6D7E" w:rsidRPr="006F6D7E">
        <w:rPr>
          <w:i/>
          <w:iCs/>
        </w:rPr>
        <w:tab/>
        <w:t>Referentie(s), waarmee Inschrijver de onderstaande kerncompetentie aantoont en aan de hierna gestelde randvoorwaarden voldoet. De referentie mag niet ouder zijn dan drie jaar, gerekend vanaf het moment dat de werkzaamheden volledig zijn afgerond. Alle aspecten binnen één kerncompetentie dienen in één referentie te worden aangetoond (als voorbeeld: in competentie 1 is sprake van zowel CI/CD als Haven). De opgesomde zeven kerncompetenties mogen in één of meerdere referenties worden aangetoond. Dimpact behoudt zich het recht voor de opgegeven referent voor controledoeleinden telefonische te benaderen. Inschrijvers stellen hierbij geen enkele restrictie</w:t>
      </w:r>
      <w:r w:rsidR="00C8426C" w:rsidRPr="00C8426C">
        <w:rPr>
          <w:i/>
          <w:iCs/>
        </w:rPr>
        <w:t>.</w:t>
      </w:r>
      <w:r w:rsidR="0022534C">
        <w:t>’</w:t>
      </w:r>
    </w:p>
    <w:p w14:paraId="6ACCEE56" w14:textId="77777777" w:rsidR="00122BE4" w:rsidRDefault="00122BE4" w:rsidP="00122BE4">
      <w:pPr>
        <w:pStyle w:val="BasistekstEmtio"/>
        <w:ind w:left="-1276"/>
      </w:pPr>
    </w:p>
    <w:p w14:paraId="52E05B77" w14:textId="77777777" w:rsidR="00122BE4" w:rsidRDefault="00122BE4" w:rsidP="00122BE4">
      <w:pPr>
        <w:pStyle w:val="BasistekstEmtio"/>
      </w:pPr>
    </w:p>
    <w:tbl>
      <w:tblPr>
        <w:tblW w:w="15055"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3739"/>
        <w:gridCol w:w="2046"/>
        <w:gridCol w:w="8817"/>
      </w:tblGrid>
      <w:tr w:rsidR="00122BE4" w:rsidRPr="00965054" w14:paraId="464538C2" w14:textId="77777777" w:rsidTr="00FC4692">
        <w:tc>
          <w:tcPr>
            <w:tcW w:w="453" w:type="dxa"/>
          </w:tcPr>
          <w:p w14:paraId="0421D8BF" w14:textId="77777777" w:rsidR="00122BE4" w:rsidRPr="00B76C96" w:rsidRDefault="00122BE4" w:rsidP="00D84E2D">
            <w:pPr>
              <w:pStyle w:val="BasistekstEmtio"/>
              <w:rPr>
                <w:b/>
                <w:bCs/>
              </w:rPr>
            </w:pPr>
          </w:p>
        </w:tc>
        <w:tc>
          <w:tcPr>
            <w:tcW w:w="3739" w:type="dxa"/>
            <w:shd w:val="clear" w:color="auto" w:fill="auto"/>
          </w:tcPr>
          <w:p w14:paraId="2184DC2C" w14:textId="77777777" w:rsidR="00122BE4" w:rsidRPr="00B76C96" w:rsidRDefault="00122BE4" w:rsidP="00D84E2D">
            <w:pPr>
              <w:pStyle w:val="BasistekstEmtio"/>
              <w:rPr>
                <w:b/>
                <w:bCs/>
              </w:rPr>
            </w:pPr>
            <w:r w:rsidRPr="00B76C96">
              <w:rPr>
                <w:b/>
                <w:bCs/>
              </w:rPr>
              <w:t>Basisinformatie</w:t>
            </w:r>
          </w:p>
        </w:tc>
        <w:tc>
          <w:tcPr>
            <w:tcW w:w="2046" w:type="dxa"/>
            <w:shd w:val="clear" w:color="auto" w:fill="auto"/>
          </w:tcPr>
          <w:p w14:paraId="00FF5416" w14:textId="77777777" w:rsidR="00122BE4" w:rsidRPr="00B76C96" w:rsidRDefault="00122BE4" w:rsidP="00D84E2D">
            <w:pPr>
              <w:pStyle w:val="BasistekstEmtio"/>
              <w:rPr>
                <w:b/>
                <w:bCs/>
              </w:rPr>
            </w:pPr>
            <w:r w:rsidRPr="00B76C96">
              <w:rPr>
                <w:b/>
                <w:bCs/>
              </w:rPr>
              <w:t>Vermeld</w:t>
            </w:r>
          </w:p>
        </w:tc>
        <w:tc>
          <w:tcPr>
            <w:tcW w:w="8817" w:type="dxa"/>
            <w:shd w:val="clear" w:color="auto" w:fill="auto"/>
          </w:tcPr>
          <w:p w14:paraId="5E498A23" w14:textId="77777777" w:rsidR="00122BE4" w:rsidRPr="00B76C96" w:rsidRDefault="00122BE4" w:rsidP="00D84E2D">
            <w:pPr>
              <w:pStyle w:val="BasistekstEmtio"/>
              <w:rPr>
                <w:b/>
                <w:bCs/>
              </w:rPr>
            </w:pPr>
            <w:r w:rsidRPr="00B76C96">
              <w:rPr>
                <w:b/>
                <w:bCs/>
              </w:rPr>
              <w:t>Eventuele toelichting</w:t>
            </w:r>
          </w:p>
        </w:tc>
      </w:tr>
      <w:tr w:rsidR="00122BE4" w:rsidRPr="00965054" w14:paraId="4981E42B" w14:textId="77777777" w:rsidTr="00FC4692">
        <w:tc>
          <w:tcPr>
            <w:tcW w:w="453" w:type="dxa"/>
          </w:tcPr>
          <w:p w14:paraId="689F39D3" w14:textId="77777777" w:rsidR="00122BE4" w:rsidRPr="00B76C96" w:rsidRDefault="00122BE4" w:rsidP="00D84E2D">
            <w:pPr>
              <w:pStyle w:val="BasistekstEmtio"/>
              <w:rPr>
                <w:b/>
                <w:bCs/>
              </w:rPr>
            </w:pPr>
          </w:p>
        </w:tc>
        <w:tc>
          <w:tcPr>
            <w:tcW w:w="3739" w:type="dxa"/>
            <w:shd w:val="clear" w:color="auto" w:fill="auto"/>
          </w:tcPr>
          <w:p w14:paraId="3F7A3B34" w14:textId="77777777" w:rsidR="00122BE4" w:rsidRPr="00B76C96" w:rsidRDefault="00122BE4" w:rsidP="00D84E2D">
            <w:pPr>
              <w:pStyle w:val="BasistekstEmtio"/>
              <w:rPr>
                <w:b/>
                <w:bCs/>
              </w:rPr>
            </w:pPr>
          </w:p>
        </w:tc>
        <w:tc>
          <w:tcPr>
            <w:tcW w:w="2046" w:type="dxa"/>
            <w:shd w:val="clear" w:color="auto" w:fill="auto"/>
          </w:tcPr>
          <w:p w14:paraId="4F3E14C7" w14:textId="77777777" w:rsidR="00122BE4" w:rsidRPr="0081594A" w:rsidRDefault="00122BE4" w:rsidP="00D84E2D">
            <w:pPr>
              <w:pStyle w:val="BasistekstEmtio"/>
            </w:pPr>
          </w:p>
        </w:tc>
        <w:tc>
          <w:tcPr>
            <w:tcW w:w="8817" w:type="dxa"/>
            <w:shd w:val="clear" w:color="auto" w:fill="auto"/>
          </w:tcPr>
          <w:p w14:paraId="1BAFFCCC" w14:textId="77777777" w:rsidR="00122BE4" w:rsidRPr="0081594A" w:rsidRDefault="00122BE4" w:rsidP="00D84E2D">
            <w:pPr>
              <w:pStyle w:val="BasistekstEmtio"/>
            </w:pPr>
          </w:p>
        </w:tc>
      </w:tr>
      <w:tr w:rsidR="00122BE4" w:rsidRPr="00965054" w14:paraId="6D79F5AB" w14:textId="77777777" w:rsidTr="00FC4692">
        <w:tc>
          <w:tcPr>
            <w:tcW w:w="453" w:type="dxa"/>
          </w:tcPr>
          <w:p w14:paraId="171B1918" w14:textId="77777777" w:rsidR="00122BE4" w:rsidRPr="00B76C96" w:rsidRDefault="00122BE4" w:rsidP="00D84E2D">
            <w:pPr>
              <w:pStyle w:val="BasistekstEmtio"/>
              <w:rPr>
                <w:bCs/>
              </w:rPr>
            </w:pPr>
            <w:r>
              <w:rPr>
                <w:bCs/>
              </w:rPr>
              <w:t>1</w:t>
            </w:r>
          </w:p>
        </w:tc>
        <w:tc>
          <w:tcPr>
            <w:tcW w:w="3739" w:type="dxa"/>
            <w:shd w:val="clear" w:color="auto" w:fill="auto"/>
          </w:tcPr>
          <w:p w14:paraId="059E6E89" w14:textId="77777777" w:rsidR="00122BE4" w:rsidRPr="00B76C96" w:rsidRDefault="00122BE4" w:rsidP="00D84E2D">
            <w:pPr>
              <w:pStyle w:val="BasistekstEmtio"/>
              <w:rPr>
                <w:bCs/>
              </w:rPr>
            </w:pPr>
            <w:r w:rsidRPr="00B76C96">
              <w:rPr>
                <w:bCs/>
              </w:rPr>
              <w:t>Naam van referent</w:t>
            </w:r>
          </w:p>
        </w:tc>
        <w:tc>
          <w:tcPr>
            <w:tcW w:w="2046" w:type="dxa"/>
            <w:shd w:val="clear" w:color="auto" w:fill="auto"/>
          </w:tcPr>
          <w:p w14:paraId="2A0335D1" w14:textId="77777777" w:rsidR="00122BE4" w:rsidRPr="0081594A" w:rsidRDefault="00122BE4" w:rsidP="00D84E2D">
            <w:pPr>
              <w:pStyle w:val="BasistekstEmtio"/>
            </w:pPr>
          </w:p>
        </w:tc>
        <w:tc>
          <w:tcPr>
            <w:tcW w:w="8817" w:type="dxa"/>
            <w:shd w:val="clear" w:color="auto" w:fill="auto"/>
          </w:tcPr>
          <w:p w14:paraId="583467AB" w14:textId="77777777" w:rsidR="00122BE4" w:rsidRPr="0081594A" w:rsidRDefault="00122BE4" w:rsidP="00D84E2D">
            <w:pPr>
              <w:pStyle w:val="BasistekstEmtio"/>
            </w:pPr>
          </w:p>
        </w:tc>
      </w:tr>
      <w:tr w:rsidR="00122BE4" w:rsidRPr="00965054" w14:paraId="533776D9" w14:textId="77777777" w:rsidTr="00FC4692">
        <w:tc>
          <w:tcPr>
            <w:tcW w:w="453" w:type="dxa"/>
          </w:tcPr>
          <w:p w14:paraId="7AD28632" w14:textId="77777777" w:rsidR="00122BE4" w:rsidRPr="00B76C96" w:rsidRDefault="00122BE4" w:rsidP="00D84E2D">
            <w:pPr>
              <w:pStyle w:val="BasistekstEmtio"/>
              <w:rPr>
                <w:bCs/>
              </w:rPr>
            </w:pPr>
            <w:r>
              <w:rPr>
                <w:bCs/>
              </w:rPr>
              <w:t>2</w:t>
            </w:r>
          </w:p>
        </w:tc>
        <w:tc>
          <w:tcPr>
            <w:tcW w:w="3739" w:type="dxa"/>
            <w:shd w:val="clear" w:color="auto" w:fill="auto"/>
          </w:tcPr>
          <w:p w14:paraId="79732DB6" w14:textId="77777777" w:rsidR="00122BE4" w:rsidRPr="00B76C96" w:rsidRDefault="00122BE4" w:rsidP="00D84E2D">
            <w:pPr>
              <w:pStyle w:val="BasistekstEmtio"/>
              <w:rPr>
                <w:bCs/>
              </w:rPr>
            </w:pPr>
            <w:r w:rsidRPr="00B76C96">
              <w:rPr>
                <w:bCs/>
              </w:rPr>
              <w:t>Contactpersoon</w:t>
            </w:r>
          </w:p>
        </w:tc>
        <w:tc>
          <w:tcPr>
            <w:tcW w:w="2046" w:type="dxa"/>
            <w:shd w:val="clear" w:color="auto" w:fill="auto"/>
          </w:tcPr>
          <w:p w14:paraId="52ADA191" w14:textId="77777777" w:rsidR="00122BE4" w:rsidRPr="0081594A" w:rsidRDefault="00122BE4" w:rsidP="00D84E2D">
            <w:pPr>
              <w:pStyle w:val="BasistekstEmtio"/>
            </w:pPr>
          </w:p>
        </w:tc>
        <w:tc>
          <w:tcPr>
            <w:tcW w:w="8817" w:type="dxa"/>
            <w:shd w:val="clear" w:color="auto" w:fill="auto"/>
          </w:tcPr>
          <w:p w14:paraId="6A1C1AA7" w14:textId="77777777" w:rsidR="00122BE4" w:rsidRPr="0081594A" w:rsidRDefault="00122BE4" w:rsidP="00D84E2D">
            <w:pPr>
              <w:pStyle w:val="BasistekstEmtio"/>
            </w:pPr>
          </w:p>
        </w:tc>
      </w:tr>
      <w:tr w:rsidR="00122BE4" w:rsidRPr="00965054" w14:paraId="484390FB" w14:textId="77777777" w:rsidTr="00FC4692">
        <w:tc>
          <w:tcPr>
            <w:tcW w:w="453" w:type="dxa"/>
          </w:tcPr>
          <w:p w14:paraId="11D7382E" w14:textId="77777777" w:rsidR="00122BE4" w:rsidRPr="00B76C96" w:rsidRDefault="00122BE4" w:rsidP="00D84E2D">
            <w:pPr>
              <w:pStyle w:val="BasistekstEmtio"/>
              <w:rPr>
                <w:bCs/>
              </w:rPr>
            </w:pPr>
            <w:r>
              <w:rPr>
                <w:bCs/>
              </w:rPr>
              <w:t>3</w:t>
            </w:r>
          </w:p>
        </w:tc>
        <w:tc>
          <w:tcPr>
            <w:tcW w:w="3739" w:type="dxa"/>
            <w:shd w:val="clear" w:color="auto" w:fill="auto"/>
          </w:tcPr>
          <w:p w14:paraId="0892EBEB" w14:textId="77777777" w:rsidR="00122BE4" w:rsidRPr="00B76C96" w:rsidRDefault="00122BE4" w:rsidP="00D84E2D">
            <w:pPr>
              <w:pStyle w:val="BasistekstEmtio"/>
              <w:rPr>
                <w:bCs/>
              </w:rPr>
            </w:pPr>
            <w:r w:rsidRPr="00B76C96">
              <w:rPr>
                <w:bCs/>
              </w:rPr>
              <w:t>Functie contactpersoon</w:t>
            </w:r>
          </w:p>
        </w:tc>
        <w:tc>
          <w:tcPr>
            <w:tcW w:w="2046" w:type="dxa"/>
            <w:shd w:val="clear" w:color="auto" w:fill="auto"/>
          </w:tcPr>
          <w:p w14:paraId="07715A7C" w14:textId="77777777" w:rsidR="00122BE4" w:rsidRPr="0081594A" w:rsidRDefault="00122BE4" w:rsidP="00D84E2D">
            <w:pPr>
              <w:pStyle w:val="BasistekstEmtio"/>
            </w:pPr>
          </w:p>
        </w:tc>
        <w:tc>
          <w:tcPr>
            <w:tcW w:w="8817" w:type="dxa"/>
            <w:shd w:val="clear" w:color="auto" w:fill="auto"/>
          </w:tcPr>
          <w:p w14:paraId="22A8FECC" w14:textId="77777777" w:rsidR="00122BE4" w:rsidRPr="0081594A" w:rsidRDefault="00122BE4" w:rsidP="00D84E2D">
            <w:pPr>
              <w:pStyle w:val="BasistekstEmtio"/>
            </w:pPr>
          </w:p>
        </w:tc>
      </w:tr>
      <w:tr w:rsidR="00122BE4" w:rsidRPr="00965054" w14:paraId="311D2823" w14:textId="77777777" w:rsidTr="00FC4692">
        <w:tc>
          <w:tcPr>
            <w:tcW w:w="453" w:type="dxa"/>
          </w:tcPr>
          <w:p w14:paraId="631DC1DA" w14:textId="77777777" w:rsidR="00122BE4" w:rsidRPr="00B76C96" w:rsidRDefault="00122BE4" w:rsidP="00D84E2D">
            <w:pPr>
              <w:pStyle w:val="BasistekstEmtio"/>
              <w:rPr>
                <w:bCs/>
              </w:rPr>
            </w:pPr>
            <w:r>
              <w:rPr>
                <w:bCs/>
              </w:rPr>
              <w:t>4</w:t>
            </w:r>
          </w:p>
        </w:tc>
        <w:tc>
          <w:tcPr>
            <w:tcW w:w="3739" w:type="dxa"/>
            <w:shd w:val="clear" w:color="auto" w:fill="auto"/>
          </w:tcPr>
          <w:p w14:paraId="07A2ABC7" w14:textId="77777777" w:rsidR="00122BE4" w:rsidRPr="00B76C96" w:rsidRDefault="00122BE4" w:rsidP="00D84E2D">
            <w:pPr>
              <w:pStyle w:val="BasistekstEmtio"/>
              <w:rPr>
                <w:bCs/>
              </w:rPr>
            </w:pPr>
            <w:r w:rsidRPr="00B76C96">
              <w:rPr>
                <w:bCs/>
              </w:rPr>
              <w:t>Adres referent</w:t>
            </w:r>
          </w:p>
        </w:tc>
        <w:tc>
          <w:tcPr>
            <w:tcW w:w="2046" w:type="dxa"/>
            <w:shd w:val="clear" w:color="auto" w:fill="auto"/>
          </w:tcPr>
          <w:p w14:paraId="06A4B422" w14:textId="77777777" w:rsidR="00122BE4" w:rsidRPr="0081594A" w:rsidRDefault="00122BE4" w:rsidP="00D84E2D">
            <w:pPr>
              <w:pStyle w:val="BasistekstEmtio"/>
            </w:pPr>
          </w:p>
        </w:tc>
        <w:tc>
          <w:tcPr>
            <w:tcW w:w="8817" w:type="dxa"/>
            <w:shd w:val="clear" w:color="auto" w:fill="auto"/>
          </w:tcPr>
          <w:p w14:paraId="779F30B9" w14:textId="77777777" w:rsidR="00122BE4" w:rsidRPr="0081594A" w:rsidRDefault="00122BE4" w:rsidP="00D84E2D">
            <w:pPr>
              <w:pStyle w:val="BasistekstEmtio"/>
            </w:pPr>
          </w:p>
        </w:tc>
      </w:tr>
      <w:tr w:rsidR="00122BE4" w:rsidRPr="00965054" w14:paraId="4C99A48A" w14:textId="77777777" w:rsidTr="00FC4692">
        <w:tc>
          <w:tcPr>
            <w:tcW w:w="453" w:type="dxa"/>
          </w:tcPr>
          <w:p w14:paraId="4699952A" w14:textId="77777777" w:rsidR="00122BE4" w:rsidRPr="00B76C96" w:rsidRDefault="00122BE4" w:rsidP="00D84E2D">
            <w:pPr>
              <w:pStyle w:val="BasistekstEmtio"/>
              <w:rPr>
                <w:bCs/>
              </w:rPr>
            </w:pPr>
            <w:r>
              <w:rPr>
                <w:bCs/>
              </w:rPr>
              <w:t>5</w:t>
            </w:r>
          </w:p>
        </w:tc>
        <w:tc>
          <w:tcPr>
            <w:tcW w:w="3739" w:type="dxa"/>
            <w:shd w:val="clear" w:color="auto" w:fill="auto"/>
          </w:tcPr>
          <w:p w14:paraId="0CFC4CEB" w14:textId="77777777" w:rsidR="00122BE4" w:rsidRPr="00B76C96" w:rsidRDefault="00122BE4" w:rsidP="00D84E2D">
            <w:pPr>
              <w:pStyle w:val="BasistekstEmtio"/>
              <w:rPr>
                <w:bCs/>
              </w:rPr>
            </w:pPr>
            <w:r w:rsidRPr="00B76C96">
              <w:rPr>
                <w:bCs/>
              </w:rPr>
              <w:t>Telefoonnummer en emailadres contactpersoon</w:t>
            </w:r>
          </w:p>
        </w:tc>
        <w:tc>
          <w:tcPr>
            <w:tcW w:w="2046" w:type="dxa"/>
            <w:shd w:val="clear" w:color="auto" w:fill="auto"/>
          </w:tcPr>
          <w:p w14:paraId="461F92FC" w14:textId="77777777" w:rsidR="00122BE4" w:rsidRPr="0081594A" w:rsidRDefault="00122BE4" w:rsidP="00D84E2D">
            <w:pPr>
              <w:pStyle w:val="BasistekstEmtio"/>
            </w:pPr>
          </w:p>
        </w:tc>
        <w:tc>
          <w:tcPr>
            <w:tcW w:w="8817" w:type="dxa"/>
            <w:shd w:val="clear" w:color="auto" w:fill="auto"/>
          </w:tcPr>
          <w:p w14:paraId="4456AF8E" w14:textId="77777777" w:rsidR="00122BE4" w:rsidRPr="0081594A" w:rsidRDefault="00122BE4" w:rsidP="00D84E2D">
            <w:pPr>
              <w:pStyle w:val="BasistekstEmtio"/>
            </w:pPr>
          </w:p>
        </w:tc>
      </w:tr>
      <w:tr w:rsidR="00122BE4" w:rsidRPr="00965054" w14:paraId="028EA1C1" w14:textId="77777777" w:rsidTr="00FC4692">
        <w:tc>
          <w:tcPr>
            <w:tcW w:w="453" w:type="dxa"/>
          </w:tcPr>
          <w:p w14:paraId="3D4A26B0" w14:textId="77777777" w:rsidR="00122BE4" w:rsidRPr="00B76C96" w:rsidRDefault="00122BE4" w:rsidP="00D84E2D">
            <w:pPr>
              <w:pStyle w:val="BasistekstEmtio"/>
              <w:rPr>
                <w:bCs/>
              </w:rPr>
            </w:pPr>
            <w:r>
              <w:rPr>
                <w:bCs/>
              </w:rPr>
              <w:t>6</w:t>
            </w:r>
          </w:p>
        </w:tc>
        <w:tc>
          <w:tcPr>
            <w:tcW w:w="3739" w:type="dxa"/>
            <w:shd w:val="clear" w:color="auto" w:fill="auto"/>
          </w:tcPr>
          <w:p w14:paraId="60BAFEA2" w14:textId="77777777" w:rsidR="00122BE4" w:rsidRPr="00B76C96" w:rsidRDefault="00122BE4" w:rsidP="00D84E2D">
            <w:pPr>
              <w:pStyle w:val="BasistekstEmtio"/>
              <w:rPr>
                <w:bCs/>
              </w:rPr>
            </w:pPr>
            <w:r w:rsidRPr="00B76C96">
              <w:rPr>
                <w:bCs/>
              </w:rPr>
              <w:t>Beschrijving opdracht</w:t>
            </w:r>
          </w:p>
        </w:tc>
        <w:tc>
          <w:tcPr>
            <w:tcW w:w="2046" w:type="dxa"/>
            <w:shd w:val="clear" w:color="auto" w:fill="auto"/>
          </w:tcPr>
          <w:p w14:paraId="00C77EBF" w14:textId="77777777" w:rsidR="00122BE4" w:rsidRPr="0081594A" w:rsidRDefault="00122BE4" w:rsidP="00D84E2D">
            <w:pPr>
              <w:pStyle w:val="BasistekstEmtio"/>
            </w:pPr>
          </w:p>
        </w:tc>
        <w:tc>
          <w:tcPr>
            <w:tcW w:w="8817" w:type="dxa"/>
            <w:shd w:val="clear" w:color="auto" w:fill="auto"/>
          </w:tcPr>
          <w:p w14:paraId="00561C77" w14:textId="77777777" w:rsidR="00122BE4" w:rsidRPr="0081594A" w:rsidRDefault="00122BE4" w:rsidP="00D84E2D">
            <w:pPr>
              <w:pStyle w:val="BasistekstEmtio"/>
            </w:pPr>
          </w:p>
        </w:tc>
      </w:tr>
      <w:tr w:rsidR="00122BE4" w:rsidRPr="00965054" w14:paraId="070B11F2" w14:textId="77777777" w:rsidTr="00FC4692">
        <w:tc>
          <w:tcPr>
            <w:tcW w:w="453" w:type="dxa"/>
          </w:tcPr>
          <w:p w14:paraId="34E021A5" w14:textId="77777777" w:rsidR="00122BE4" w:rsidRPr="00B76C96" w:rsidRDefault="00122BE4" w:rsidP="00D84E2D">
            <w:pPr>
              <w:pStyle w:val="BasistekstEmtio"/>
              <w:rPr>
                <w:bCs/>
              </w:rPr>
            </w:pPr>
            <w:r>
              <w:rPr>
                <w:bCs/>
              </w:rPr>
              <w:lastRenderedPageBreak/>
              <w:t>7</w:t>
            </w:r>
          </w:p>
        </w:tc>
        <w:tc>
          <w:tcPr>
            <w:tcW w:w="3739" w:type="dxa"/>
            <w:shd w:val="clear" w:color="auto" w:fill="auto"/>
          </w:tcPr>
          <w:p w14:paraId="157791AF" w14:textId="77777777" w:rsidR="00122BE4" w:rsidRPr="00B76C96" w:rsidRDefault="00122BE4" w:rsidP="00D84E2D">
            <w:pPr>
              <w:pStyle w:val="BasistekstEmtio"/>
              <w:rPr>
                <w:bCs/>
              </w:rPr>
            </w:pPr>
            <w:r w:rsidRPr="00B76C96">
              <w:rPr>
                <w:bCs/>
              </w:rPr>
              <w:t>Startdatum opdracht</w:t>
            </w:r>
          </w:p>
        </w:tc>
        <w:tc>
          <w:tcPr>
            <w:tcW w:w="2046" w:type="dxa"/>
            <w:shd w:val="clear" w:color="auto" w:fill="auto"/>
          </w:tcPr>
          <w:p w14:paraId="271C98C7" w14:textId="77777777" w:rsidR="00122BE4" w:rsidRPr="0081594A" w:rsidRDefault="00122BE4" w:rsidP="00D84E2D">
            <w:pPr>
              <w:pStyle w:val="BasistekstEmtio"/>
            </w:pPr>
          </w:p>
        </w:tc>
        <w:tc>
          <w:tcPr>
            <w:tcW w:w="8817" w:type="dxa"/>
            <w:shd w:val="clear" w:color="auto" w:fill="auto"/>
          </w:tcPr>
          <w:p w14:paraId="0F1DD899" w14:textId="77777777" w:rsidR="00122BE4" w:rsidRPr="0081594A" w:rsidRDefault="00122BE4" w:rsidP="00D84E2D">
            <w:pPr>
              <w:pStyle w:val="BasistekstEmtio"/>
            </w:pPr>
          </w:p>
        </w:tc>
      </w:tr>
      <w:tr w:rsidR="00122BE4" w:rsidRPr="00965054" w14:paraId="1BE59B36" w14:textId="77777777" w:rsidTr="00FC4692">
        <w:tc>
          <w:tcPr>
            <w:tcW w:w="453" w:type="dxa"/>
          </w:tcPr>
          <w:p w14:paraId="2C5C5C1D" w14:textId="2A9D5234" w:rsidR="00122BE4" w:rsidRPr="00B76C96" w:rsidRDefault="00F472B4" w:rsidP="00D84E2D">
            <w:pPr>
              <w:pStyle w:val="BasistekstEmtio"/>
              <w:rPr>
                <w:bCs/>
              </w:rPr>
            </w:pPr>
            <w:r>
              <w:rPr>
                <w:bCs/>
              </w:rPr>
              <w:t>8</w:t>
            </w:r>
          </w:p>
        </w:tc>
        <w:tc>
          <w:tcPr>
            <w:tcW w:w="3739" w:type="dxa"/>
            <w:shd w:val="clear" w:color="auto" w:fill="auto"/>
          </w:tcPr>
          <w:p w14:paraId="6E4690D0" w14:textId="77777777" w:rsidR="00122BE4" w:rsidRPr="00B76C96" w:rsidRDefault="00122BE4" w:rsidP="00D84E2D">
            <w:pPr>
              <w:pStyle w:val="BasistekstEmtio"/>
              <w:rPr>
                <w:bCs/>
              </w:rPr>
            </w:pPr>
            <w:r w:rsidRPr="00B76C96">
              <w:rPr>
                <w:bCs/>
              </w:rPr>
              <w:t>Datum einde overeenkomst</w:t>
            </w:r>
          </w:p>
        </w:tc>
        <w:tc>
          <w:tcPr>
            <w:tcW w:w="2046" w:type="dxa"/>
            <w:shd w:val="clear" w:color="auto" w:fill="auto"/>
          </w:tcPr>
          <w:p w14:paraId="242E68F6" w14:textId="77777777" w:rsidR="00122BE4" w:rsidRPr="0081594A" w:rsidRDefault="00122BE4" w:rsidP="00D84E2D">
            <w:pPr>
              <w:pStyle w:val="BasistekstEmtio"/>
            </w:pPr>
          </w:p>
        </w:tc>
        <w:tc>
          <w:tcPr>
            <w:tcW w:w="8817" w:type="dxa"/>
            <w:shd w:val="clear" w:color="auto" w:fill="auto"/>
          </w:tcPr>
          <w:p w14:paraId="237D6056" w14:textId="77777777" w:rsidR="00122BE4" w:rsidRPr="0081594A" w:rsidRDefault="00122BE4" w:rsidP="00D84E2D">
            <w:pPr>
              <w:pStyle w:val="BasistekstEmtio"/>
            </w:pPr>
          </w:p>
        </w:tc>
      </w:tr>
      <w:tr w:rsidR="00122BE4" w:rsidRPr="00965054" w14:paraId="579344C9" w14:textId="77777777" w:rsidTr="00FC4692">
        <w:tc>
          <w:tcPr>
            <w:tcW w:w="453" w:type="dxa"/>
          </w:tcPr>
          <w:p w14:paraId="52802388" w14:textId="7F741F58" w:rsidR="00122BE4" w:rsidRPr="00B76C96" w:rsidRDefault="00F472B4" w:rsidP="00D84E2D">
            <w:pPr>
              <w:pStyle w:val="BasistekstEmtio"/>
              <w:rPr>
                <w:bCs/>
              </w:rPr>
            </w:pPr>
            <w:r>
              <w:rPr>
                <w:bCs/>
              </w:rPr>
              <w:t>9</w:t>
            </w:r>
          </w:p>
        </w:tc>
        <w:tc>
          <w:tcPr>
            <w:tcW w:w="3739" w:type="dxa"/>
            <w:shd w:val="clear" w:color="auto" w:fill="auto"/>
          </w:tcPr>
          <w:p w14:paraId="18E00C19" w14:textId="77777777" w:rsidR="00122BE4" w:rsidRPr="00B76C96" w:rsidRDefault="00122BE4" w:rsidP="00D84E2D">
            <w:pPr>
              <w:pStyle w:val="BasistekstEmtio"/>
              <w:rPr>
                <w:bCs/>
              </w:rPr>
            </w:pPr>
            <w:r w:rsidRPr="00B76C96">
              <w:rPr>
                <w:bCs/>
              </w:rPr>
              <w:t>Werkzaamheden die u hebt uitgevoerd</w:t>
            </w:r>
          </w:p>
        </w:tc>
        <w:tc>
          <w:tcPr>
            <w:tcW w:w="2046" w:type="dxa"/>
            <w:shd w:val="clear" w:color="auto" w:fill="auto"/>
          </w:tcPr>
          <w:p w14:paraId="663CDFF0" w14:textId="77777777" w:rsidR="00122BE4" w:rsidRPr="0081594A" w:rsidRDefault="00122BE4" w:rsidP="00D84E2D">
            <w:pPr>
              <w:pStyle w:val="BasistekstEmtio"/>
            </w:pPr>
          </w:p>
        </w:tc>
        <w:tc>
          <w:tcPr>
            <w:tcW w:w="8817" w:type="dxa"/>
            <w:shd w:val="clear" w:color="auto" w:fill="auto"/>
          </w:tcPr>
          <w:p w14:paraId="4867F79E" w14:textId="77777777" w:rsidR="00122BE4" w:rsidRPr="0081594A" w:rsidRDefault="00122BE4" w:rsidP="00D84E2D">
            <w:pPr>
              <w:pStyle w:val="BasistekstEmtio"/>
            </w:pPr>
          </w:p>
        </w:tc>
      </w:tr>
      <w:tr w:rsidR="00122BE4" w:rsidRPr="00965054" w14:paraId="355FF65F" w14:textId="77777777" w:rsidTr="00FC4692">
        <w:tc>
          <w:tcPr>
            <w:tcW w:w="453" w:type="dxa"/>
          </w:tcPr>
          <w:p w14:paraId="47C2AB6F" w14:textId="47023712" w:rsidR="00122BE4" w:rsidRPr="00B76C96" w:rsidRDefault="00122BE4" w:rsidP="00D84E2D">
            <w:pPr>
              <w:pStyle w:val="BasistekstEmtio"/>
              <w:rPr>
                <w:bCs/>
              </w:rPr>
            </w:pPr>
            <w:r>
              <w:rPr>
                <w:bCs/>
              </w:rPr>
              <w:t>1</w:t>
            </w:r>
            <w:r w:rsidR="00F472B4">
              <w:rPr>
                <w:bCs/>
              </w:rPr>
              <w:t>0</w:t>
            </w:r>
          </w:p>
        </w:tc>
        <w:tc>
          <w:tcPr>
            <w:tcW w:w="3739" w:type="dxa"/>
            <w:shd w:val="clear" w:color="auto" w:fill="auto"/>
          </w:tcPr>
          <w:p w14:paraId="1237A80E" w14:textId="77777777" w:rsidR="00122BE4" w:rsidRPr="00B76C96" w:rsidRDefault="00122BE4" w:rsidP="00D84E2D">
            <w:pPr>
              <w:pStyle w:val="BasistekstEmtio"/>
              <w:rPr>
                <w:bCs/>
              </w:rPr>
            </w:pPr>
            <w:r w:rsidRPr="00B76C96">
              <w:rPr>
                <w:bCs/>
              </w:rPr>
              <w:t>Werkzaamheden die de klant zelf heeft uitgevoerd</w:t>
            </w:r>
          </w:p>
        </w:tc>
        <w:tc>
          <w:tcPr>
            <w:tcW w:w="2046" w:type="dxa"/>
            <w:shd w:val="clear" w:color="auto" w:fill="auto"/>
          </w:tcPr>
          <w:p w14:paraId="7C36D5AF" w14:textId="77777777" w:rsidR="00122BE4" w:rsidRPr="0081594A" w:rsidRDefault="00122BE4" w:rsidP="00D84E2D">
            <w:pPr>
              <w:pStyle w:val="BasistekstEmtio"/>
            </w:pPr>
          </w:p>
        </w:tc>
        <w:tc>
          <w:tcPr>
            <w:tcW w:w="8817" w:type="dxa"/>
            <w:shd w:val="clear" w:color="auto" w:fill="auto"/>
          </w:tcPr>
          <w:p w14:paraId="5EB0880B" w14:textId="77777777" w:rsidR="00122BE4" w:rsidRPr="0081594A" w:rsidRDefault="00122BE4" w:rsidP="00D84E2D">
            <w:pPr>
              <w:pStyle w:val="BasistekstEmtio"/>
            </w:pPr>
          </w:p>
        </w:tc>
      </w:tr>
    </w:tbl>
    <w:p w14:paraId="7DE50EEE" w14:textId="577ABB0B" w:rsidR="00EA5460" w:rsidRDefault="00EA5460"/>
    <w:p w14:paraId="1A667522" w14:textId="77777777" w:rsidR="00EA5460" w:rsidRPr="00EA5460" w:rsidRDefault="00EA5460" w:rsidP="00EA5460">
      <w:pPr>
        <w:pStyle w:val="BasistekstEmtio"/>
      </w:pPr>
    </w:p>
    <w:tbl>
      <w:tblPr>
        <w:tblW w:w="15055" w:type="dxa"/>
        <w:tblInd w:w="-1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3739"/>
        <w:gridCol w:w="2046"/>
        <w:gridCol w:w="8817"/>
      </w:tblGrid>
      <w:tr w:rsidR="00FC4692" w:rsidRPr="00965054" w14:paraId="0E7909FC" w14:textId="77777777" w:rsidTr="00FC4692">
        <w:trPr>
          <w:tblHeader/>
        </w:trPr>
        <w:tc>
          <w:tcPr>
            <w:tcW w:w="453" w:type="dxa"/>
          </w:tcPr>
          <w:p w14:paraId="3D7B7553" w14:textId="77777777" w:rsidR="00FC4692" w:rsidRPr="00B76C96" w:rsidRDefault="00FC4692" w:rsidP="00D84E2D">
            <w:pPr>
              <w:pStyle w:val="BasistekstEmtio"/>
              <w:rPr>
                <w:b/>
                <w:bCs/>
              </w:rPr>
            </w:pPr>
          </w:p>
        </w:tc>
        <w:tc>
          <w:tcPr>
            <w:tcW w:w="3739" w:type="dxa"/>
            <w:shd w:val="clear" w:color="auto" w:fill="auto"/>
          </w:tcPr>
          <w:p w14:paraId="4450D0B0" w14:textId="77777777" w:rsidR="00FC4692" w:rsidRPr="00B76C96" w:rsidRDefault="00FC4692" w:rsidP="00D84E2D">
            <w:pPr>
              <w:pStyle w:val="BasistekstEmtio"/>
              <w:rPr>
                <w:b/>
                <w:bCs/>
              </w:rPr>
            </w:pPr>
            <w:r>
              <w:rPr>
                <w:b/>
                <w:bCs/>
              </w:rPr>
              <w:t>C</w:t>
            </w:r>
            <w:r w:rsidRPr="00B76C96">
              <w:rPr>
                <w:b/>
                <w:bCs/>
              </w:rPr>
              <w:t>ompetenties</w:t>
            </w:r>
          </w:p>
        </w:tc>
        <w:tc>
          <w:tcPr>
            <w:tcW w:w="2046" w:type="dxa"/>
            <w:shd w:val="clear" w:color="auto" w:fill="auto"/>
          </w:tcPr>
          <w:p w14:paraId="6B62BA1D" w14:textId="77777777" w:rsidR="00FC4692" w:rsidRPr="00B76C96" w:rsidRDefault="00FC4692" w:rsidP="00D84E2D">
            <w:pPr>
              <w:pStyle w:val="BasistekstEmtio"/>
              <w:rPr>
                <w:b/>
                <w:bCs/>
              </w:rPr>
            </w:pPr>
            <w:r w:rsidRPr="00B76C96">
              <w:rPr>
                <w:b/>
                <w:bCs/>
              </w:rPr>
              <w:t>Van toepassing ja/nee</w:t>
            </w:r>
          </w:p>
        </w:tc>
        <w:tc>
          <w:tcPr>
            <w:tcW w:w="8817" w:type="dxa"/>
            <w:shd w:val="clear" w:color="auto" w:fill="auto"/>
          </w:tcPr>
          <w:p w14:paraId="458AE3FE" w14:textId="77777777" w:rsidR="00FC4692" w:rsidRPr="00B76C96" w:rsidRDefault="00FC4692" w:rsidP="00D84E2D">
            <w:pPr>
              <w:pStyle w:val="BasistekstEmtio"/>
              <w:rPr>
                <w:b/>
                <w:bCs/>
              </w:rPr>
            </w:pPr>
            <w:r w:rsidRPr="00B76C96">
              <w:rPr>
                <w:b/>
                <w:bCs/>
              </w:rPr>
              <w:t xml:space="preserve">Onderbouwing van de </w:t>
            </w:r>
            <w:r>
              <w:rPr>
                <w:b/>
                <w:bCs/>
              </w:rPr>
              <w:t>competentie</w:t>
            </w:r>
          </w:p>
        </w:tc>
      </w:tr>
      <w:tr w:rsidR="00FC4692" w:rsidRPr="00965054" w14:paraId="1993C069" w14:textId="77777777" w:rsidTr="00FC4692">
        <w:tc>
          <w:tcPr>
            <w:tcW w:w="453" w:type="dxa"/>
          </w:tcPr>
          <w:p w14:paraId="5480B0EF" w14:textId="5B5AD50B" w:rsidR="00FC4692" w:rsidRDefault="00FC4692" w:rsidP="00D84E2D">
            <w:pPr>
              <w:pStyle w:val="BasistekstEmtio"/>
              <w:rPr>
                <w:bCs/>
              </w:rPr>
            </w:pPr>
            <w:r>
              <w:rPr>
                <w:bCs/>
              </w:rPr>
              <w:t>12</w:t>
            </w:r>
          </w:p>
        </w:tc>
        <w:tc>
          <w:tcPr>
            <w:tcW w:w="3739" w:type="dxa"/>
            <w:shd w:val="clear" w:color="auto" w:fill="auto"/>
          </w:tcPr>
          <w:p w14:paraId="681096FD" w14:textId="637930B7" w:rsidR="00FC4692" w:rsidRPr="00B76C96" w:rsidRDefault="005E3615" w:rsidP="00212439">
            <w:pPr>
              <w:pStyle w:val="BasistekstEmtio"/>
            </w:pPr>
            <w:r>
              <w:t xml:space="preserve">(1) </w:t>
            </w:r>
            <w:r w:rsidR="00FC4692">
              <w:t xml:space="preserve">Uit de beschrijving van de referentie blijkt kennis van en ervaring met het </w:t>
            </w:r>
            <w:r w:rsidR="00FC4692">
              <w:t xml:space="preserve">inrichten van een </w:t>
            </w:r>
            <w:proofErr w:type="spellStart"/>
            <w:r w:rsidR="00FC4692">
              <w:t>continuous</w:t>
            </w:r>
            <w:proofErr w:type="spellEnd"/>
            <w:r w:rsidR="00FC4692">
              <w:t xml:space="preserve"> </w:t>
            </w:r>
            <w:proofErr w:type="spellStart"/>
            <w:r w:rsidR="00FC4692">
              <w:t>integration</w:t>
            </w:r>
            <w:proofErr w:type="spellEnd"/>
            <w:r w:rsidR="00FC4692">
              <w:t xml:space="preserve"> / </w:t>
            </w:r>
            <w:proofErr w:type="spellStart"/>
            <w:r w:rsidR="00FC4692">
              <w:t>continuous</w:t>
            </w:r>
            <w:proofErr w:type="spellEnd"/>
            <w:r w:rsidR="00FC4692">
              <w:t xml:space="preserve"> delivery (CI/CD) straat ten behoeve van softwareproducten die aan een overheidsorganisatie ter beschikking worden gesteld</w:t>
            </w:r>
            <w:r w:rsidR="00FC4692" w:rsidRPr="00431FEC">
              <w:t>;</w:t>
            </w:r>
            <w:r w:rsidR="00FC4692">
              <w:t xml:space="preserve"> het gaat om CI/CD gericht op uitrol op Haven-compliant voorzieningen</w:t>
            </w:r>
          </w:p>
        </w:tc>
        <w:tc>
          <w:tcPr>
            <w:tcW w:w="2046" w:type="dxa"/>
            <w:shd w:val="clear" w:color="auto" w:fill="auto"/>
          </w:tcPr>
          <w:p w14:paraId="5F7D63C4" w14:textId="77777777" w:rsidR="00FC4692" w:rsidRPr="0081594A" w:rsidRDefault="00FC4692" w:rsidP="00D84E2D">
            <w:pPr>
              <w:pStyle w:val="BasistekstEmtio"/>
            </w:pPr>
          </w:p>
        </w:tc>
        <w:tc>
          <w:tcPr>
            <w:tcW w:w="8817" w:type="dxa"/>
            <w:shd w:val="clear" w:color="auto" w:fill="auto"/>
          </w:tcPr>
          <w:p w14:paraId="686939B5" w14:textId="77777777" w:rsidR="00FC4692" w:rsidRPr="0081594A" w:rsidRDefault="00FC4692" w:rsidP="00D84E2D">
            <w:pPr>
              <w:pStyle w:val="BasistekstEmtio"/>
            </w:pPr>
          </w:p>
        </w:tc>
      </w:tr>
      <w:tr w:rsidR="00FC4692" w:rsidRPr="00965054" w14:paraId="285E0F44" w14:textId="77777777" w:rsidTr="00FC4692">
        <w:tc>
          <w:tcPr>
            <w:tcW w:w="453" w:type="dxa"/>
          </w:tcPr>
          <w:p w14:paraId="54492DF9" w14:textId="4AF44261" w:rsidR="00FC4692" w:rsidRDefault="00FC4692" w:rsidP="00122BE4">
            <w:pPr>
              <w:pStyle w:val="BasistekstEmtio"/>
              <w:rPr>
                <w:bCs/>
              </w:rPr>
            </w:pPr>
            <w:r>
              <w:rPr>
                <w:bCs/>
              </w:rPr>
              <w:t>13</w:t>
            </w:r>
          </w:p>
        </w:tc>
        <w:tc>
          <w:tcPr>
            <w:tcW w:w="3739" w:type="dxa"/>
            <w:shd w:val="clear" w:color="auto" w:fill="auto"/>
          </w:tcPr>
          <w:p w14:paraId="16757B48" w14:textId="42F0D58B" w:rsidR="00FC4692" w:rsidRDefault="005E3615" w:rsidP="00122BE4">
            <w:r>
              <w:t xml:space="preserve">(2) </w:t>
            </w:r>
            <w:r w:rsidR="00FC4692">
              <w:t>Uit de beschrijving van de referentie blijkt kennis van en ervaring met</w:t>
            </w:r>
            <w:r w:rsidR="00FC4692">
              <w:t xml:space="preserve"> </w:t>
            </w:r>
            <w:r w:rsidR="00FC4692" w:rsidRPr="00786EA6">
              <w:t>het op gestructureerde wijze inventariseren van behoeften van eindgebruikers en deze door te vertalen naar te bouwen functionaliteit</w:t>
            </w:r>
          </w:p>
        </w:tc>
        <w:tc>
          <w:tcPr>
            <w:tcW w:w="2046" w:type="dxa"/>
            <w:shd w:val="clear" w:color="auto" w:fill="auto"/>
          </w:tcPr>
          <w:p w14:paraId="34073A1F" w14:textId="77777777" w:rsidR="00FC4692" w:rsidRPr="0081594A" w:rsidRDefault="00FC4692" w:rsidP="00122BE4">
            <w:pPr>
              <w:pStyle w:val="BasistekstEmtio"/>
            </w:pPr>
          </w:p>
        </w:tc>
        <w:tc>
          <w:tcPr>
            <w:tcW w:w="8817" w:type="dxa"/>
            <w:shd w:val="clear" w:color="auto" w:fill="auto"/>
          </w:tcPr>
          <w:p w14:paraId="144D7D3F" w14:textId="77777777" w:rsidR="00FC4692" w:rsidRPr="0081594A" w:rsidRDefault="00FC4692" w:rsidP="00122BE4">
            <w:pPr>
              <w:pStyle w:val="BasistekstEmtio"/>
            </w:pPr>
          </w:p>
        </w:tc>
      </w:tr>
      <w:tr w:rsidR="00FC4692" w:rsidRPr="00965054" w14:paraId="0521155B" w14:textId="77777777" w:rsidTr="00FC4692">
        <w:tc>
          <w:tcPr>
            <w:tcW w:w="453" w:type="dxa"/>
          </w:tcPr>
          <w:p w14:paraId="3B7C5B60" w14:textId="71F45166" w:rsidR="00FC4692" w:rsidRDefault="00FC4692" w:rsidP="00122BE4">
            <w:pPr>
              <w:pStyle w:val="BasistekstEmtio"/>
              <w:rPr>
                <w:bCs/>
              </w:rPr>
            </w:pPr>
            <w:r>
              <w:rPr>
                <w:bCs/>
              </w:rPr>
              <w:lastRenderedPageBreak/>
              <w:t>14</w:t>
            </w:r>
          </w:p>
        </w:tc>
        <w:tc>
          <w:tcPr>
            <w:tcW w:w="3739" w:type="dxa"/>
            <w:shd w:val="clear" w:color="auto" w:fill="auto"/>
          </w:tcPr>
          <w:p w14:paraId="2CCA4A24" w14:textId="40C7E336" w:rsidR="00FC4692" w:rsidRDefault="005E3615" w:rsidP="00122BE4">
            <w:r>
              <w:t xml:space="preserve">(3) </w:t>
            </w:r>
            <w:r w:rsidR="00FC4692">
              <w:t>Uit de beschrijving van de referentie blijkt kennis van en ervaring met</w:t>
            </w:r>
            <w:r w:rsidR="00FC4692" w:rsidRPr="00DC29F6">
              <w:t xml:space="preserve"> </w:t>
            </w:r>
            <w:r w:rsidR="00FC4692" w:rsidRPr="00DC29F6">
              <w:t>het beschikbaar stellen van een (Agile) ontwikkelteam voor vergelijke opdrachten (</w:t>
            </w:r>
            <w:r w:rsidR="00FC4692">
              <w:t>drie</w:t>
            </w:r>
            <w:r w:rsidR="00FC4692" w:rsidRPr="00DC29F6">
              <w:t xml:space="preserve"> of meer functionarissen), waaronder ontwikkeltrajecten waar de rol van architect ook is ingevuld</w:t>
            </w:r>
          </w:p>
        </w:tc>
        <w:tc>
          <w:tcPr>
            <w:tcW w:w="2046" w:type="dxa"/>
            <w:shd w:val="clear" w:color="auto" w:fill="auto"/>
          </w:tcPr>
          <w:p w14:paraId="678B1FDE" w14:textId="77777777" w:rsidR="00FC4692" w:rsidRPr="0081594A" w:rsidRDefault="00FC4692" w:rsidP="00122BE4">
            <w:pPr>
              <w:pStyle w:val="BasistekstEmtio"/>
            </w:pPr>
          </w:p>
        </w:tc>
        <w:tc>
          <w:tcPr>
            <w:tcW w:w="8817" w:type="dxa"/>
            <w:shd w:val="clear" w:color="auto" w:fill="auto"/>
          </w:tcPr>
          <w:p w14:paraId="5F526ADA" w14:textId="77777777" w:rsidR="00FC4692" w:rsidRPr="0081594A" w:rsidRDefault="00FC4692" w:rsidP="00122BE4">
            <w:pPr>
              <w:pStyle w:val="BasistekstEmtio"/>
            </w:pPr>
          </w:p>
        </w:tc>
      </w:tr>
      <w:tr w:rsidR="00FC4692" w:rsidRPr="00965054" w14:paraId="7ABBBC61" w14:textId="77777777" w:rsidTr="00FC4692">
        <w:tc>
          <w:tcPr>
            <w:tcW w:w="453" w:type="dxa"/>
          </w:tcPr>
          <w:p w14:paraId="3006CE63" w14:textId="6E3E5A72" w:rsidR="00FC4692" w:rsidRDefault="00FC4692" w:rsidP="00122BE4">
            <w:pPr>
              <w:pStyle w:val="BasistekstEmtio"/>
              <w:rPr>
                <w:bCs/>
              </w:rPr>
            </w:pPr>
            <w:r>
              <w:rPr>
                <w:bCs/>
              </w:rPr>
              <w:t>15</w:t>
            </w:r>
          </w:p>
        </w:tc>
        <w:tc>
          <w:tcPr>
            <w:tcW w:w="3739" w:type="dxa"/>
            <w:shd w:val="clear" w:color="auto" w:fill="auto"/>
          </w:tcPr>
          <w:p w14:paraId="102884E9" w14:textId="23F58164" w:rsidR="00FC4692" w:rsidRPr="00FD6ACC" w:rsidRDefault="005E3615" w:rsidP="00122BE4">
            <w:pPr>
              <w:rPr>
                <w:bCs/>
              </w:rPr>
            </w:pPr>
            <w:r>
              <w:t xml:space="preserve">(4) </w:t>
            </w:r>
            <w:r w:rsidR="00FC4692">
              <w:t>Uit de beschrijving van de referentie blijkt kennis van en ervaring met</w:t>
            </w:r>
            <w:r w:rsidR="00FC4692">
              <w:t xml:space="preserve"> </w:t>
            </w:r>
            <w:r w:rsidR="00FC4692">
              <w:t xml:space="preserve">Agile werkwijze (rollen, sprints, werken met back logs, etc.) inzake ontwikkeling van dataplatforms waarbij de rol van product </w:t>
            </w:r>
            <w:proofErr w:type="spellStart"/>
            <w:r w:rsidR="00FC4692">
              <w:t>owner</w:t>
            </w:r>
            <w:proofErr w:type="spellEnd"/>
            <w:r w:rsidR="00FC4692">
              <w:t xml:space="preserve"> (met  ondersteuning van Inschrijver) en de aansturing wordt vervuld door opdrachtgever</w:t>
            </w:r>
          </w:p>
        </w:tc>
        <w:tc>
          <w:tcPr>
            <w:tcW w:w="2046" w:type="dxa"/>
            <w:shd w:val="clear" w:color="auto" w:fill="auto"/>
          </w:tcPr>
          <w:p w14:paraId="7D7F8E8F" w14:textId="77777777" w:rsidR="00FC4692" w:rsidRPr="0081594A" w:rsidRDefault="00FC4692" w:rsidP="00122BE4">
            <w:pPr>
              <w:pStyle w:val="BasistekstEmtio"/>
            </w:pPr>
          </w:p>
        </w:tc>
        <w:tc>
          <w:tcPr>
            <w:tcW w:w="8817" w:type="dxa"/>
            <w:shd w:val="clear" w:color="auto" w:fill="auto"/>
          </w:tcPr>
          <w:p w14:paraId="218CF714" w14:textId="77777777" w:rsidR="00FC4692" w:rsidRPr="0081594A" w:rsidRDefault="00FC4692" w:rsidP="00122BE4">
            <w:pPr>
              <w:pStyle w:val="BasistekstEmtio"/>
            </w:pPr>
          </w:p>
        </w:tc>
      </w:tr>
      <w:tr w:rsidR="00FC4692" w:rsidRPr="00965054" w14:paraId="294A8164" w14:textId="77777777" w:rsidTr="00FC4692">
        <w:tc>
          <w:tcPr>
            <w:tcW w:w="453" w:type="dxa"/>
          </w:tcPr>
          <w:p w14:paraId="69125B77" w14:textId="308B9F60" w:rsidR="00FC4692" w:rsidRDefault="00FC4692" w:rsidP="00122BE4">
            <w:pPr>
              <w:pStyle w:val="BasistekstEmtio"/>
              <w:rPr>
                <w:bCs/>
              </w:rPr>
            </w:pPr>
            <w:r>
              <w:rPr>
                <w:bCs/>
              </w:rPr>
              <w:t>16</w:t>
            </w:r>
          </w:p>
        </w:tc>
        <w:tc>
          <w:tcPr>
            <w:tcW w:w="3739" w:type="dxa"/>
            <w:shd w:val="clear" w:color="auto" w:fill="auto"/>
          </w:tcPr>
          <w:p w14:paraId="004BD7A0" w14:textId="0383637D" w:rsidR="00FC4692" w:rsidRDefault="00E63E0E" w:rsidP="00122BE4">
            <w:r>
              <w:t xml:space="preserve">(5) </w:t>
            </w:r>
            <w:r w:rsidR="00FC4692">
              <w:t>Uit de beschrijving van de referentie blijkt kennis van en ervaring met</w:t>
            </w:r>
            <w:r w:rsidR="00FC4692">
              <w:t xml:space="preserve"> </w:t>
            </w:r>
            <w:r w:rsidR="00FC4692">
              <w:t xml:space="preserve">het maken van </w:t>
            </w:r>
            <w:proofErr w:type="spellStart"/>
            <w:r w:rsidR="00FC4692">
              <w:t>mockups</w:t>
            </w:r>
            <w:proofErr w:type="spellEnd"/>
            <w:r w:rsidR="00FC4692">
              <w:t xml:space="preserve"> voor </w:t>
            </w:r>
            <w:proofErr w:type="spellStart"/>
            <w:r w:rsidR="00FC4692">
              <w:t>usability</w:t>
            </w:r>
            <w:proofErr w:type="spellEnd"/>
            <w:r w:rsidR="00FC4692">
              <w:t xml:space="preserve"> </w:t>
            </w:r>
            <w:proofErr w:type="spellStart"/>
            <w:r w:rsidR="00FC4692">
              <w:t>testing</w:t>
            </w:r>
            <w:proofErr w:type="spellEnd"/>
          </w:p>
        </w:tc>
        <w:tc>
          <w:tcPr>
            <w:tcW w:w="2046" w:type="dxa"/>
            <w:shd w:val="clear" w:color="auto" w:fill="auto"/>
          </w:tcPr>
          <w:p w14:paraId="789BBE1C" w14:textId="77777777" w:rsidR="00FC4692" w:rsidRPr="0081594A" w:rsidRDefault="00FC4692" w:rsidP="00122BE4">
            <w:pPr>
              <w:pStyle w:val="BasistekstEmtio"/>
            </w:pPr>
          </w:p>
        </w:tc>
        <w:tc>
          <w:tcPr>
            <w:tcW w:w="8817" w:type="dxa"/>
            <w:shd w:val="clear" w:color="auto" w:fill="auto"/>
          </w:tcPr>
          <w:p w14:paraId="09D91FBA" w14:textId="77777777" w:rsidR="00FC4692" w:rsidRPr="0081594A" w:rsidRDefault="00FC4692" w:rsidP="00122BE4">
            <w:pPr>
              <w:pStyle w:val="BasistekstEmtio"/>
            </w:pPr>
          </w:p>
        </w:tc>
      </w:tr>
      <w:tr w:rsidR="00FC4692" w:rsidRPr="00965054" w14:paraId="50B7902E" w14:textId="77777777" w:rsidTr="00FC4692">
        <w:tc>
          <w:tcPr>
            <w:tcW w:w="453" w:type="dxa"/>
          </w:tcPr>
          <w:p w14:paraId="1CF6968D" w14:textId="509EF0AC" w:rsidR="00FC4692" w:rsidRDefault="00FC4692" w:rsidP="00122BE4">
            <w:pPr>
              <w:pStyle w:val="BasistekstEmtio"/>
              <w:rPr>
                <w:bCs/>
              </w:rPr>
            </w:pPr>
            <w:r>
              <w:rPr>
                <w:bCs/>
              </w:rPr>
              <w:t>17</w:t>
            </w:r>
          </w:p>
        </w:tc>
        <w:tc>
          <w:tcPr>
            <w:tcW w:w="3739" w:type="dxa"/>
            <w:shd w:val="clear" w:color="auto" w:fill="auto"/>
          </w:tcPr>
          <w:p w14:paraId="3AFA6C53" w14:textId="77067FFB" w:rsidR="00FC4692" w:rsidRDefault="00E63E0E" w:rsidP="00122BE4">
            <w:r>
              <w:t xml:space="preserve">(6) </w:t>
            </w:r>
            <w:r w:rsidR="00FC4692">
              <w:t>Uit de beschrijving van de referentie blijkt kennis van en ervaring met</w:t>
            </w:r>
            <w:r w:rsidR="00FC4692">
              <w:t xml:space="preserve"> </w:t>
            </w:r>
            <w:r w:rsidR="00FC4692">
              <w:t>het</w:t>
            </w:r>
            <w:r w:rsidR="00FC4692" w:rsidRPr="00A9423C">
              <w:t xml:space="preserve"> doen van gebruikersonderzoek en het inzetten </w:t>
            </w:r>
            <w:r w:rsidR="00FC4692" w:rsidRPr="00A9423C">
              <w:lastRenderedPageBreak/>
              <w:t>van gangbare user-</w:t>
            </w:r>
            <w:proofErr w:type="spellStart"/>
            <w:r w:rsidR="00FC4692" w:rsidRPr="00A9423C">
              <w:t>centered</w:t>
            </w:r>
            <w:proofErr w:type="spellEnd"/>
            <w:r w:rsidR="00FC4692" w:rsidRPr="00A9423C">
              <w:t xml:space="preserve"> design technieken zoals aanbevolen door Gebruiker Centraal</w:t>
            </w:r>
          </w:p>
        </w:tc>
        <w:tc>
          <w:tcPr>
            <w:tcW w:w="2046" w:type="dxa"/>
            <w:shd w:val="clear" w:color="auto" w:fill="auto"/>
          </w:tcPr>
          <w:p w14:paraId="341A8279" w14:textId="77777777" w:rsidR="00FC4692" w:rsidRPr="0081594A" w:rsidRDefault="00FC4692" w:rsidP="00122BE4">
            <w:pPr>
              <w:pStyle w:val="BasistekstEmtio"/>
            </w:pPr>
          </w:p>
        </w:tc>
        <w:tc>
          <w:tcPr>
            <w:tcW w:w="8817" w:type="dxa"/>
            <w:shd w:val="clear" w:color="auto" w:fill="auto"/>
          </w:tcPr>
          <w:p w14:paraId="780C1905" w14:textId="77777777" w:rsidR="00FC4692" w:rsidRPr="0081594A" w:rsidRDefault="00FC4692" w:rsidP="00122BE4">
            <w:pPr>
              <w:pStyle w:val="BasistekstEmtio"/>
            </w:pPr>
          </w:p>
        </w:tc>
      </w:tr>
      <w:tr w:rsidR="00FC4692" w:rsidRPr="00965054" w14:paraId="4FC32775" w14:textId="77777777" w:rsidTr="00FC4692">
        <w:tc>
          <w:tcPr>
            <w:tcW w:w="453" w:type="dxa"/>
          </w:tcPr>
          <w:p w14:paraId="00BBCDF4" w14:textId="672F5995" w:rsidR="00FC4692" w:rsidRDefault="00FC4692" w:rsidP="00122BE4">
            <w:pPr>
              <w:pStyle w:val="BasistekstEmtio"/>
              <w:rPr>
                <w:bCs/>
              </w:rPr>
            </w:pPr>
            <w:r>
              <w:rPr>
                <w:bCs/>
              </w:rPr>
              <w:t>18</w:t>
            </w:r>
          </w:p>
        </w:tc>
        <w:tc>
          <w:tcPr>
            <w:tcW w:w="3739" w:type="dxa"/>
            <w:shd w:val="clear" w:color="auto" w:fill="auto"/>
          </w:tcPr>
          <w:p w14:paraId="3FD8A73D" w14:textId="446A7BB6" w:rsidR="00FC4692" w:rsidRDefault="00E63E0E" w:rsidP="00122BE4">
            <w:r>
              <w:t xml:space="preserve">(7) </w:t>
            </w:r>
            <w:r w:rsidR="00FC4692">
              <w:t>Uit de beschrijving van de referentie blijkt kennis van en ervaring met</w:t>
            </w:r>
            <w:r w:rsidR="00FC4692">
              <w:t xml:space="preserve"> </w:t>
            </w:r>
            <w:r w:rsidR="00FC4692">
              <w:t xml:space="preserve">het publiceren en onderhouden van softwareproducten op </w:t>
            </w:r>
            <w:proofErr w:type="spellStart"/>
            <w:r w:rsidR="00FC4692">
              <w:t>Github</w:t>
            </w:r>
            <w:proofErr w:type="spellEnd"/>
            <w:r w:rsidR="00FC4692">
              <w:t xml:space="preserve"> of vergelijkbare platforms</w:t>
            </w:r>
          </w:p>
        </w:tc>
        <w:tc>
          <w:tcPr>
            <w:tcW w:w="2046" w:type="dxa"/>
            <w:shd w:val="clear" w:color="auto" w:fill="auto"/>
          </w:tcPr>
          <w:p w14:paraId="75949F55" w14:textId="77777777" w:rsidR="00FC4692" w:rsidRPr="0081594A" w:rsidRDefault="00FC4692" w:rsidP="00122BE4">
            <w:pPr>
              <w:pStyle w:val="BasistekstEmtio"/>
            </w:pPr>
          </w:p>
        </w:tc>
        <w:tc>
          <w:tcPr>
            <w:tcW w:w="8817" w:type="dxa"/>
            <w:shd w:val="clear" w:color="auto" w:fill="auto"/>
          </w:tcPr>
          <w:p w14:paraId="61B172D1" w14:textId="77777777" w:rsidR="00FC4692" w:rsidRPr="0081594A" w:rsidRDefault="00FC4692" w:rsidP="00122BE4">
            <w:pPr>
              <w:pStyle w:val="BasistekstEmtio"/>
            </w:pPr>
          </w:p>
        </w:tc>
      </w:tr>
    </w:tbl>
    <w:p w14:paraId="4221CEA6" w14:textId="77777777" w:rsidR="00122BE4" w:rsidRDefault="00122BE4" w:rsidP="00122BE4"/>
    <w:p w14:paraId="26019517" w14:textId="77777777" w:rsidR="00122BE4" w:rsidRDefault="00122BE4" w:rsidP="00122BE4"/>
    <w:p w14:paraId="25C16494" w14:textId="7BE9548B" w:rsidR="00122BE4" w:rsidRPr="00995232" w:rsidRDefault="00122BE4" w:rsidP="00122BE4">
      <w:pPr>
        <w:pStyle w:val="BasistekstEmtio"/>
        <w:ind w:left="-1276"/>
      </w:pPr>
      <w:r w:rsidRPr="00995232">
        <w:t xml:space="preserve">Ondergetekende </w:t>
      </w:r>
      <w:r w:rsidR="00251E08">
        <w:t xml:space="preserve">(Inschrijver) </w:t>
      </w:r>
      <w:r w:rsidRPr="00995232">
        <w:t>verklaart bovenstaande tabel naar waarheid te hebben ingevuld.</w:t>
      </w:r>
    </w:p>
    <w:p w14:paraId="30FDA1B5" w14:textId="77777777" w:rsidR="00122BE4" w:rsidRPr="00995232" w:rsidRDefault="00122BE4" w:rsidP="00122BE4">
      <w:pPr>
        <w:pStyle w:val="BasistekstEmtio"/>
      </w:pPr>
    </w:p>
    <w:tbl>
      <w:tblPr>
        <w:tblW w:w="10241" w:type="dxa"/>
        <w:tblInd w:w="-1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16"/>
        <w:gridCol w:w="6825"/>
      </w:tblGrid>
      <w:tr w:rsidR="00122BE4" w:rsidRPr="00995232" w14:paraId="41AAB60E" w14:textId="77777777" w:rsidTr="00D84E2D">
        <w:tc>
          <w:tcPr>
            <w:tcW w:w="10241" w:type="dxa"/>
            <w:gridSpan w:val="2"/>
            <w:tcBorders>
              <w:top w:val="single" w:sz="4" w:space="0" w:color="auto"/>
              <w:left w:val="single" w:sz="4" w:space="0" w:color="auto"/>
              <w:bottom w:val="single" w:sz="4" w:space="0" w:color="auto"/>
              <w:right w:val="single" w:sz="4" w:space="0" w:color="auto"/>
            </w:tcBorders>
            <w:shd w:val="clear" w:color="auto" w:fill="808080"/>
          </w:tcPr>
          <w:p w14:paraId="0D316643" w14:textId="5AA5F230" w:rsidR="00122BE4" w:rsidRPr="00995232" w:rsidRDefault="00410389" w:rsidP="00D84E2D">
            <w:pPr>
              <w:pStyle w:val="BasistekstEmtio"/>
            </w:pPr>
            <w:r>
              <w:t>Inschrijver</w:t>
            </w:r>
          </w:p>
          <w:p w14:paraId="3B2CD316" w14:textId="77777777" w:rsidR="00122BE4" w:rsidRPr="00995232" w:rsidRDefault="00122BE4" w:rsidP="00D84E2D">
            <w:pPr>
              <w:pStyle w:val="BasistekstEmtio"/>
            </w:pPr>
          </w:p>
        </w:tc>
      </w:tr>
      <w:tr w:rsidR="00122BE4" w:rsidRPr="00995232" w14:paraId="134F7B6C"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4D17005E" w14:textId="77777777" w:rsidR="00122BE4" w:rsidRPr="00995232" w:rsidRDefault="00122BE4" w:rsidP="00D84E2D">
            <w:pPr>
              <w:pStyle w:val="BasistekstEmtio"/>
            </w:pPr>
            <w:r w:rsidRPr="00995232">
              <w:t xml:space="preserve">Naam tekenbevoegde functionaris </w:t>
            </w:r>
          </w:p>
        </w:tc>
        <w:tc>
          <w:tcPr>
            <w:tcW w:w="6825" w:type="dxa"/>
            <w:tcBorders>
              <w:top w:val="single" w:sz="4" w:space="0" w:color="auto"/>
              <w:left w:val="single" w:sz="4" w:space="0" w:color="auto"/>
              <w:bottom w:val="single" w:sz="4" w:space="0" w:color="auto"/>
              <w:right w:val="single" w:sz="4" w:space="0" w:color="auto"/>
            </w:tcBorders>
          </w:tcPr>
          <w:p w14:paraId="0675E25B" w14:textId="77777777" w:rsidR="00122BE4" w:rsidRPr="00995232" w:rsidRDefault="00122BE4" w:rsidP="00D84E2D">
            <w:pPr>
              <w:pStyle w:val="BasistekstEmtio"/>
            </w:pPr>
          </w:p>
          <w:p w14:paraId="7379661E" w14:textId="77777777" w:rsidR="00122BE4" w:rsidRPr="00995232" w:rsidRDefault="00122BE4" w:rsidP="00D84E2D">
            <w:pPr>
              <w:pStyle w:val="BasistekstEmtio"/>
            </w:pPr>
          </w:p>
        </w:tc>
      </w:tr>
      <w:tr w:rsidR="00122BE4" w:rsidRPr="00995232" w14:paraId="4551C74C"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6B3E8EB6" w14:textId="77777777" w:rsidR="00122BE4" w:rsidRPr="00995232" w:rsidRDefault="00122BE4" w:rsidP="00D84E2D">
            <w:pPr>
              <w:pStyle w:val="BasistekstEmtio"/>
            </w:pPr>
            <w:r w:rsidRPr="00995232">
              <w:t xml:space="preserve">Functie </w:t>
            </w:r>
          </w:p>
        </w:tc>
        <w:tc>
          <w:tcPr>
            <w:tcW w:w="6825" w:type="dxa"/>
            <w:tcBorders>
              <w:top w:val="single" w:sz="4" w:space="0" w:color="auto"/>
              <w:left w:val="single" w:sz="4" w:space="0" w:color="auto"/>
              <w:bottom w:val="single" w:sz="4" w:space="0" w:color="auto"/>
              <w:right w:val="single" w:sz="4" w:space="0" w:color="auto"/>
            </w:tcBorders>
          </w:tcPr>
          <w:p w14:paraId="700A8D6C" w14:textId="77777777" w:rsidR="00122BE4" w:rsidRDefault="00122BE4" w:rsidP="00D84E2D">
            <w:pPr>
              <w:pStyle w:val="BasistekstEmtio"/>
            </w:pPr>
          </w:p>
          <w:p w14:paraId="59F5C9F6" w14:textId="034E5B20" w:rsidR="00E63E0E" w:rsidRPr="00995232" w:rsidRDefault="00E63E0E" w:rsidP="00D84E2D">
            <w:pPr>
              <w:pStyle w:val="BasistekstEmtio"/>
            </w:pPr>
          </w:p>
        </w:tc>
      </w:tr>
      <w:tr w:rsidR="00122BE4" w:rsidRPr="00995232" w14:paraId="088DE07D"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6D577BC8" w14:textId="77777777" w:rsidR="00122BE4" w:rsidRPr="00995232" w:rsidRDefault="00122BE4" w:rsidP="00D84E2D">
            <w:pPr>
              <w:pStyle w:val="BasistekstEmtio"/>
            </w:pPr>
            <w:r w:rsidRPr="00995232">
              <w:t>Handtekening</w:t>
            </w:r>
          </w:p>
        </w:tc>
        <w:tc>
          <w:tcPr>
            <w:tcW w:w="6825" w:type="dxa"/>
            <w:tcBorders>
              <w:top w:val="single" w:sz="4" w:space="0" w:color="auto"/>
              <w:left w:val="single" w:sz="4" w:space="0" w:color="auto"/>
              <w:bottom w:val="single" w:sz="4" w:space="0" w:color="auto"/>
              <w:right w:val="single" w:sz="4" w:space="0" w:color="auto"/>
            </w:tcBorders>
          </w:tcPr>
          <w:p w14:paraId="5034AB4E" w14:textId="77777777" w:rsidR="00122BE4" w:rsidRPr="00995232" w:rsidRDefault="00122BE4" w:rsidP="00D84E2D">
            <w:pPr>
              <w:pStyle w:val="BasistekstEmtio"/>
            </w:pPr>
          </w:p>
          <w:p w14:paraId="0F9CAEB9" w14:textId="77777777" w:rsidR="00122BE4" w:rsidRPr="00995232" w:rsidRDefault="00122BE4" w:rsidP="00D84E2D">
            <w:pPr>
              <w:pStyle w:val="BasistekstEmtio"/>
            </w:pPr>
          </w:p>
          <w:p w14:paraId="08E7AB74" w14:textId="77777777" w:rsidR="00122BE4" w:rsidRPr="00995232" w:rsidRDefault="00122BE4" w:rsidP="00D84E2D">
            <w:pPr>
              <w:pStyle w:val="BasistekstEmtio"/>
            </w:pPr>
          </w:p>
          <w:p w14:paraId="3AA9361E" w14:textId="77777777" w:rsidR="00122BE4" w:rsidRPr="00995232" w:rsidRDefault="00122BE4" w:rsidP="00D84E2D">
            <w:pPr>
              <w:pStyle w:val="BasistekstEmtio"/>
            </w:pPr>
          </w:p>
        </w:tc>
      </w:tr>
      <w:tr w:rsidR="00122BE4" w:rsidRPr="00995232" w14:paraId="4FF4A912" w14:textId="77777777" w:rsidTr="00D84E2D">
        <w:tc>
          <w:tcPr>
            <w:tcW w:w="3416" w:type="dxa"/>
            <w:tcBorders>
              <w:top w:val="single" w:sz="4" w:space="0" w:color="auto"/>
              <w:left w:val="single" w:sz="4" w:space="0" w:color="auto"/>
              <w:bottom w:val="single" w:sz="4" w:space="0" w:color="auto"/>
              <w:right w:val="single" w:sz="4" w:space="0" w:color="auto"/>
            </w:tcBorders>
            <w:shd w:val="clear" w:color="auto" w:fill="D9D9D9"/>
          </w:tcPr>
          <w:p w14:paraId="45E9C8BE" w14:textId="77777777" w:rsidR="00122BE4" w:rsidRPr="00995232" w:rsidRDefault="00122BE4" w:rsidP="00D84E2D">
            <w:pPr>
              <w:pStyle w:val="BasistekstEmtio"/>
            </w:pPr>
            <w:r w:rsidRPr="00995232">
              <w:t xml:space="preserve">Plaats en datum </w:t>
            </w:r>
          </w:p>
        </w:tc>
        <w:tc>
          <w:tcPr>
            <w:tcW w:w="6825" w:type="dxa"/>
            <w:tcBorders>
              <w:top w:val="single" w:sz="4" w:space="0" w:color="auto"/>
              <w:left w:val="single" w:sz="4" w:space="0" w:color="auto"/>
              <w:bottom w:val="single" w:sz="4" w:space="0" w:color="auto"/>
              <w:right w:val="single" w:sz="4" w:space="0" w:color="auto"/>
            </w:tcBorders>
          </w:tcPr>
          <w:p w14:paraId="3FF3AF46" w14:textId="77777777" w:rsidR="00122BE4" w:rsidRDefault="00122BE4" w:rsidP="00D84E2D">
            <w:pPr>
              <w:pStyle w:val="BasistekstEmtio"/>
            </w:pPr>
          </w:p>
          <w:p w14:paraId="34C6F6BE" w14:textId="5FE06E48" w:rsidR="00E63E0E" w:rsidRPr="00995232" w:rsidRDefault="00E63E0E" w:rsidP="00D84E2D">
            <w:pPr>
              <w:pStyle w:val="BasistekstEmtio"/>
            </w:pPr>
          </w:p>
        </w:tc>
      </w:tr>
    </w:tbl>
    <w:p w14:paraId="153FEC59" w14:textId="77777777" w:rsidR="00DD1204" w:rsidRPr="003F3547" w:rsidRDefault="00DD1204" w:rsidP="003F3547">
      <w:pPr>
        <w:pStyle w:val="BasistekstEmtio"/>
      </w:pPr>
    </w:p>
    <w:sectPr w:rsidR="00DD1204" w:rsidRPr="003F3547" w:rsidSect="00122BE4">
      <w:headerReference w:type="default" r:id="rId11"/>
      <w:footerReference w:type="default" r:id="rId12"/>
      <w:pgSz w:w="16838" w:h="11906" w:orient="landscape" w:code="9"/>
      <w:pgMar w:top="1219" w:right="1843" w:bottom="2268" w:left="2269"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5B78C" w14:textId="77777777" w:rsidR="00D515F8" w:rsidRPr="003F3547" w:rsidRDefault="00D515F8" w:rsidP="003F3547">
      <w:pPr>
        <w:pStyle w:val="Footer"/>
      </w:pPr>
    </w:p>
  </w:endnote>
  <w:endnote w:type="continuationSeparator" w:id="0">
    <w:p w14:paraId="54FF55A1" w14:textId="77777777" w:rsidR="00D515F8" w:rsidRPr="003F3547" w:rsidRDefault="00D515F8" w:rsidP="003F3547">
      <w:pPr>
        <w:pStyle w:val="Foote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tserrat">
    <w:altName w:val="Calibri"/>
    <w:charset w:val="00"/>
    <w:family w:val="auto"/>
    <w:pitch w:val="variable"/>
    <w:sig w:usb0="2000020F" w:usb1="00000003" w:usb2="00000000" w:usb3="00000000" w:csb0="00000197" w:csb1="00000000"/>
  </w:font>
  <w:font w:name="Maiandra GD">
    <w:panose1 w:val="020E0502030308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Nunito">
    <w:altName w:val="Calibri"/>
    <w:charset w:val="00"/>
    <w:family w:val="auto"/>
    <w:pitch w:val="variable"/>
    <w:sig w:usb0="A00002FF" w:usb1="5000204B" w:usb2="00000000" w:usb3="00000000" w:csb0="00000197" w:csb1="00000000"/>
  </w:font>
  <w:font w:name="Nunito Light">
    <w:altName w:val="Calibri"/>
    <w:charset w:val="00"/>
    <w:family w:val="auto"/>
    <w:pitch w:val="variable"/>
    <w:sig w:usb0="A00002FF" w:usb1="5000204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8817937"/>
      <w:docPartObj>
        <w:docPartGallery w:val="Page Numbers (Bottom of Page)"/>
        <w:docPartUnique/>
      </w:docPartObj>
    </w:sdtPr>
    <w:sdtEndPr/>
    <w:sdtContent>
      <w:p w14:paraId="52C21AFA" w14:textId="24DC7CED" w:rsidR="00CD770B" w:rsidRDefault="00CD770B">
        <w:pPr>
          <w:pStyle w:val="Footer"/>
        </w:pPr>
        <w:r>
          <w:fldChar w:fldCharType="begin"/>
        </w:r>
        <w:r>
          <w:instrText>PAGE   \* MERGEFORMAT</w:instrText>
        </w:r>
        <w:r>
          <w:fldChar w:fldCharType="separate"/>
        </w:r>
        <w:r>
          <w:t>2</w:t>
        </w:r>
        <w:r>
          <w:fldChar w:fldCharType="end"/>
        </w:r>
      </w:p>
    </w:sdtContent>
  </w:sdt>
  <w:p w14:paraId="5FCD3108" w14:textId="77777777" w:rsidR="00CD770B" w:rsidRDefault="00CD77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287E9" w14:textId="77777777" w:rsidR="00D515F8" w:rsidRPr="003F3547" w:rsidRDefault="00D515F8" w:rsidP="003F3547">
      <w:pPr>
        <w:pStyle w:val="Footer"/>
      </w:pPr>
    </w:p>
  </w:footnote>
  <w:footnote w:type="continuationSeparator" w:id="0">
    <w:p w14:paraId="1ADB3947" w14:textId="77777777" w:rsidR="00D515F8" w:rsidRPr="003F3547" w:rsidRDefault="00D515F8" w:rsidP="003F3547">
      <w:pPr>
        <w:pStyle w:val="Foote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3A365" w14:textId="1678805E" w:rsidR="00924487" w:rsidRDefault="00924487" w:rsidP="00122BE4">
    <w:pPr>
      <w:pStyle w:val="Header"/>
      <w:jc w:val="right"/>
      <w:rPr>
        <w:noProof/>
      </w:rPr>
    </w:pPr>
  </w:p>
  <w:p w14:paraId="441F53CB" w14:textId="76574B6A" w:rsidR="00122BE4" w:rsidRDefault="00B56800" w:rsidP="00122BE4">
    <w:pPr>
      <w:pStyle w:val="Header"/>
      <w:jc w:val="right"/>
    </w:pPr>
    <w:r>
      <w:rPr>
        <w:noProof/>
      </w:rPr>
      <w:t xml:space="preserve">    </w:t>
    </w:r>
    <w:r w:rsidR="00483A0C">
      <w:rPr>
        <w:noProof/>
      </w:rPr>
      <w:drawing>
        <wp:inline distT="0" distB="0" distL="0" distR="0" wp14:anchorId="0DF51786" wp14:editId="0E942675">
          <wp:extent cx="2758723" cy="1241425"/>
          <wp:effectExtent l="0" t="0" r="3810" b="0"/>
          <wp:docPr id="5" name="Afbeelding 5" descr="Afbeelding met teks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descr="Afbeelding met tekst&#10;&#10;Automatisch gegenereerde beschrijving"/>
                  <pic:cNvPicPr/>
                </pic:nvPicPr>
                <pic:blipFill>
                  <a:blip r:embed="rId1"/>
                  <a:stretch>
                    <a:fillRect/>
                  </a:stretch>
                </pic:blipFill>
                <pic:spPr>
                  <a:xfrm>
                    <a:off x="0" y="0"/>
                    <a:ext cx="2760240" cy="124210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6A8CEA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D966D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3AF3C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5A20A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9A03F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2A806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A86C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E83C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E238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13E23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FB0A3D"/>
    <w:multiLevelType w:val="multilevel"/>
    <w:tmpl w:val="9E50E438"/>
    <w:styleLink w:val="OpsommingbolletjeEmtio"/>
    <w:lvl w:ilvl="0">
      <w:start w:val="1"/>
      <w:numFmt w:val="bullet"/>
      <w:pStyle w:val="Opsommingbolletje1eniveauEmtio"/>
      <w:lvlText w:val="•"/>
      <w:lvlJc w:val="left"/>
      <w:pPr>
        <w:ind w:left="284" w:hanging="284"/>
      </w:pPr>
      <w:rPr>
        <w:rFonts w:hint="default"/>
      </w:rPr>
    </w:lvl>
    <w:lvl w:ilvl="1">
      <w:start w:val="1"/>
      <w:numFmt w:val="bullet"/>
      <w:pStyle w:val="Opsommingbolletje2eniveauEmtio"/>
      <w:lvlText w:val="•"/>
      <w:lvlJc w:val="left"/>
      <w:pPr>
        <w:ind w:left="568" w:hanging="284"/>
      </w:pPr>
      <w:rPr>
        <w:rFonts w:hint="default"/>
      </w:rPr>
    </w:lvl>
    <w:lvl w:ilvl="2">
      <w:start w:val="1"/>
      <w:numFmt w:val="bullet"/>
      <w:pStyle w:val="Opsommingbollet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1" w15:restartNumberingAfterBreak="0">
    <w:nsid w:val="0BC24928"/>
    <w:multiLevelType w:val="multilevel"/>
    <w:tmpl w:val="B4BACAD8"/>
    <w:styleLink w:val="OpsommingstreepjeEmtio"/>
    <w:lvl w:ilvl="0">
      <w:start w:val="1"/>
      <w:numFmt w:val="bullet"/>
      <w:pStyle w:val="Opsommingstreepje1eniveauEmtio"/>
      <w:lvlText w:val="–"/>
      <w:lvlJc w:val="left"/>
      <w:pPr>
        <w:ind w:left="284" w:hanging="284"/>
      </w:pPr>
      <w:rPr>
        <w:rFonts w:hint="default"/>
      </w:rPr>
    </w:lvl>
    <w:lvl w:ilvl="1">
      <w:start w:val="1"/>
      <w:numFmt w:val="bullet"/>
      <w:pStyle w:val="Opsommingstreepje2eniveauEmtio"/>
      <w:lvlText w:val="–"/>
      <w:lvlJc w:val="left"/>
      <w:pPr>
        <w:ind w:left="568" w:hanging="284"/>
      </w:pPr>
      <w:rPr>
        <w:rFonts w:hint="default"/>
      </w:rPr>
    </w:lvl>
    <w:lvl w:ilvl="2">
      <w:start w:val="1"/>
      <w:numFmt w:val="bullet"/>
      <w:pStyle w:val="Opsommingstreep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12" w15:restartNumberingAfterBreak="0">
    <w:nsid w:val="0EA27EB4"/>
    <w:multiLevelType w:val="multilevel"/>
    <w:tmpl w:val="B80072F2"/>
    <w:numStyleLink w:val="KopnummeringEmtio"/>
  </w:abstractNum>
  <w:abstractNum w:abstractNumId="13" w15:restartNumberingAfterBreak="0">
    <w:nsid w:val="10B933AC"/>
    <w:multiLevelType w:val="multilevel"/>
    <w:tmpl w:val="04130023"/>
    <w:styleLink w:val="ArticleSection"/>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1E353F4"/>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82879C7"/>
    <w:multiLevelType w:val="multilevel"/>
    <w:tmpl w:val="89367262"/>
    <w:numStyleLink w:val="OpsommingnummerEmtio"/>
  </w:abstractNum>
  <w:abstractNum w:abstractNumId="16" w15:restartNumberingAfterBreak="0">
    <w:nsid w:val="22735CF2"/>
    <w:multiLevelType w:val="multilevel"/>
    <w:tmpl w:val="9E50E438"/>
    <w:numStyleLink w:val="OpsommingbolletjeEmtio"/>
  </w:abstractNum>
  <w:abstractNum w:abstractNumId="17" w15:restartNumberingAfterBreak="0">
    <w:nsid w:val="23245EF3"/>
    <w:multiLevelType w:val="multilevel"/>
    <w:tmpl w:val="8576664C"/>
    <w:numStyleLink w:val="OpsommingtekenEmtio"/>
  </w:abstractNum>
  <w:abstractNum w:abstractNumId="18" w15:restartNumberingAfterBreak="0">
    <w:nsid w:val="29BE1155"/>
    <w:multiLevelType w:val="multilevel"/>
    <w:tmpl w:val="8576664C"/>
    <w:numStyleLink w:val="OpsommingtekenEmtio"/>
  </w:abstractNum>
  <w:abstractNum w:abstractNumId="19" w15:restartNumberingAfterBreak="0">
    <w:nsid w:val="2D665843"/>
    <w:multiLevelType w:val="multilevel"/>
    <w:tmpl w:val="90A8103A"/>
    <w:styleLink w:val="BijlagenummeringEmtio"/>
    <w:lvl w:ilvl="0">
      <w:start w:val="1"/>
      <w:numFmt w:val="decimal"/>
      <w:pStyle w:val="Bijlagekop1Emtio"/>
      <w:suff w:val="space"/>
      <w:lvlText w:val="Bijlage %1"/>
      <w:lvlJc w:val="left"/>
      <w:pPr>
        <w:ind w:left="284" w:hanging="284"/>
      </w:pPr>
      <w:rPr>
        <w:rFonts w:hint="default"/>
      </w:rPr>
    </w:lvl>
    <w:lvl w:ilvl="1">
      <w:start w:val="1"/>
      <w:numFmt w:val="decimal"/>
      <w:pStyle w:val="Bijlagekop2Emtio"/>
      <w:lvlText w:val="%1.%2"/>
      <w:lvlJc w:val="left"/>
      <w:pPr>
        <w:ind w:left="567" w:hanging="567"/>
      </w:pPr>
      <w:rPr>
        <w:rFonts w:hint="default"/>
      </w:rPr>
    </w:lvl>
    <w:lvl w:ilvl="2">
      <w:start w:val="1"/>
      <w:numFmt w:val="none"/>
      <w:lvlText w:val=""/>
      <w:lvlJc w:val="left"/>
      <w:pPr>
        <w:ind w:left="284" w:hanging="284"/>
      </w:pPr>
      <w:rPr>
        <w:rFonts w:hint="default"/>
      </w:rPr>
    </w:lvl>
    <w:lvl w:ilvl="3">
      <w:start w:val="1"/>
      <w:numFmt w:val="none"/>
      <w:lvlText w:val=""/>
      <w:lvlJc w:val="left"/>
      <w:pPr>
        <w:ind w:left="284" w:hanging="284"/>
      </w:pPr>
      <w:rPr>
        <w:rFonts w:hint="default"/>
      </w:rPr>
    </w:lvl>
    <w:lvl w:ilvl="4">
      <w:start w:val="1"/>
      <w:numFmt w:val="none"/>
      <w:lvlText w:val=""/>
      <w:lvlJc w:val="left"/>
      <w:pPr>
        <w:ind w:left="284" w:hanging="284"/>
      </w:pPr>
      <w:rPr>
        <w:rFonts w:hint="default"/>
      </w:rPr>
    </w:lvl>
    <w:lvl w:ilvl="5">
      <w:start w:val="1"/>
      <w:numFmt w:val="none"/>
      <w:lvlText w:val=""/>
      <w:lvlJc w:val="left"/>
      <w:pPr>
        <w:ind w:left="284" w:hanging="284"/>
      </w:pPr>
      <w:rPr>
        <w:rFonts w:hint="default"/>
      </w:rPr>
    </w:lvl>
    <w:lvl w:ilvl="6">
      <w:start w:val="1"/>
      <w:numFmt w:val="none"/>
      <w:lvlText w:val=""/>
      <w:lvlJc w:val="left"/>
      <w:pPr>
        <w:ind w:left="284" w:hanging="284"/>
      </w:pPr>
      <w:rPr>
        <w:rFonts w:hint="default"/>
      </w:rPr>
    </w:lvl>
    <w:lvl w:ilvl="7">
      <w:start w:val="1"/>
      <w:numFmt w:val="none"/>
      <w:lvlText w:val=""/>
      <w:lvlJc w:val="left"/>
      <w:pPr>
        <w:ind w:left="284" w:hanging="284"/>
      </w:pPr>
      <w:rPr>
        <w:rFonts w:hint="default"/>
      </w:rPr>
    </w:lvl>
    <w:lvl w:ilvl="8">
      <w:start w:val="1"/>
      <w:numFmt w:val="none"/>
      <w:lvlText w:val=""/>
      <w:lvlJc w:val="left"/>
      <w:pPr>
        <w:ind w:left="284" w:hanging="284"/>
      </w:pPr>
      <w:rPr>
        <w:rFonts w:hint="default"/>
      </w:rPr>
    </w:lvl>
  </w:abstractNum>
  <w:abstractNum w:abstractNumId="20" w15:restartNumberingAfterBreak="0">
    <w:nsid w:val="2D7E06B0"/>
    <w:multiLevelType w:val="multilevel"/>
    <w:tmpl w:val="9200769E"/>
    <w:styleLink w:val="OpsommingkleineletterEmtio"/>
    <w:lvl w:ilvl="0">
      <w:start w:val="1"/>
      <w:numFmt w:val="lowerLetter"/>
      <w:pStyle w:val="Opsommingkleineletter1eniveauEmtio"/>
      <w:lvlText w:val="%1"/>
      <w:lvlJc w:val="left"/>
      <w:pPr>
        <w:ind w:left="284" w:hanging="284"/>
      </w:pPr>
      <w:rPr>
        <w:rFonts w:hint="default"/>
      </w:rPr>
    </w:lvl>
    <w:lvl w:ilvl="1">
      <w:start w:val="1"/>
      <w:numFmt w:val="lowerLetter"/>
      <w:pStyle w:val="Opsommingkleineletter2eniveauEmtio"/>
      <w:lvlText w:val="%2"/>
      <w:lvlJc w:val="left"/>
      <w:pPr>
        <w:ind w:left="568" w:hanging="284"/>
      </w:pPr>
      <w:rPr>
        <w:rFonts w:hint="default"/>
      </w:rPr>
    </w:lvl>
    <w:lvl w:ilvl="2">
      <w:start w:val="1"/>
      <w:numFmt w:val="lowerLetter"/>
      <w:pStyle w:val="Opsommingkleineletter3eniveauEmtio"/>
      <w:lvlText w:val="%3"/>
      <w:lvlJc w:val="left"/>
      <w:pPr>
        <w:ind w:left="852" w:hanging="284"/>
      </w:pPr>
      <w:rPr>
        <w:rFonts w:hint="default"/>
      </w:rPr>
    </w:lvl>
    <w:lvl w:ilvl="3">
      <w:start w:val="1"/>
      <w:numFmt w:val="lowerLetter"/>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Letter"/>
      <w:lvlText w:val="%6"/>
      <w:lvlJc w:val="left"/>
      <w:pPr>
        <w:ind w:left="1704" w:hanging="284"/>
      </w:pPr>
      <w:rPr>
        <w:rFonts w:hint="default"/>
      </w:rPr>
    </w:lvl>
    <w:lvl w:ilvl="6">
      <w:start w:val="1"/>
      <w:numFmt w:val="lowerLetter"/>
      <w:lvlText w:val="%7"/>
      <w:lvlJc w:val="left"/>
      <w:pPr>
        <w:ind w:left="1985" w:hanging="284"/>
      </w:pPr>
      <w:rPr>
        <w:rFonts w:hint="default"/>
      </w:rPr>
    </w:lvl>
    <w:lvl w:ilvl="7">
      <w:start w:val="1"/>
      <w:numFmt w:val="lowerLetter"/>
      <w:lvlText w:val="%8"/>
      <w:lvlJc w:val="left"/>
      <w:pPr>
        <w:ind w:left="2268" w:hanging="283"/>
      </w:pPr>
      <w:rPr>
        <w:rFonts w:hint="default"/>
      </w:rPr>
    </w:lvl>
    <w:lvl w:ilvl="8">
      <w:start w:val="1"/>
      <w:numFmt w:val="lowerLetter"/>
      <w:lvlText w:val="%9"/>
      <w:lvlJc w:val="left"/>
      <w:pPr>
        <w:ind w:left="2552" w:hanging="284"/>
      </w:pPr>
      <w:rPr>
        <w:rFonts w:hint="default"/>
      </w:rPr>
    </w:lvl>
  </w:abstractNum>
  <w:abstractNum w:abstractNumId="21" w15:restartNumberingAfterBreak="0">
    <w:nsid w:val="36E35C27"/>
    <w:multiLevelType w:val="multilevel"/>
    <w:tmpl w:val="39804AB4"/>
    <w:lvl w:ilvl="0">
      <w:start w:val="1"/>
      <w:numFmt w:val="decimal"/>
      <w:lvlText w:val="%1"/>
      <w:lvlJc w:val="left"/>
      <w:pPr>
        <w:tabs>
          <w:tab w:val="num" w:pos="567"/>
        </w:tabs>
        <w:ind w:left="851" w:hanging="851"/>
      </w:pPr>
      <w:rPr>
        <w:rFonts w:hint="default"/>
        <w:sz w:val="58"/>
        <w:szCs w:val="18"/>
      </w:rPr>
    </w:lvl>
    <w:lvl w:ilvl="1">
      <w:start w:val="1"/>
      <w:numFmt w:val="decimal"/>
      <w:lvlText w:val="%1.%2"/>
      <w:lvlJc w:val="left"/>
      <w:pPr>
        <w:tabs>
          <w:tab w:val="num" w:pos="567"/>
        </w:tabs>
        <w:ind w:left="851" w:hanging="851"/>
      </w:pPr>
      <w:rPr>
        <w:rFonts w:hint="default"/>
      </w:rPr>
    </w:lvl>
    <w:lvl w:ilvl="2">
      <w:start w:val="1"/>
      <w:numFmt w:val="decimal"/>
      <w:lvlText w:val="%1.%2.%3"/>
      <w:lvlJc w:val="left"/>
      <w:pPr>
        <w:tabs>
          <w:tab w:val="num" w:pos="709"/>
        </w:tabs>
        <w:ind w:left="851" w:hanging="851"/>
      </w:pPr>
      <w:rPr>
        <w:rFonts w:hint="default"/>
      </w:rPr>
    </w:lvl>
    <w:lvl w:ilvl="3">
      <w:start w:val="1"/>
      <w:numFmt w:val="decimal"/>
      <w:lvlText w:val="%1.%2.%3.%4"/>
      <w:lvlJc w:val="left"/>
      <w:pPr>
        <w:tabs>
          <w:tab w:val="num" w:pos="851"/>
        </w:tabs>
        <w:ind w:left="992" w:hanging="992"/>
      </w:pPr>
      <w:rPr>
        <w:rFonts w:hint="default"/>
      </w:rPr>
    </w:lvl>
    <w:lvl w:ilvl="4">
      <w:start w:val="1"/>
      <w:numFmt w:val="decimal"/>
      <w:lvlText w:val="%1.%2.%3.%4.%5"/>
      <w:lvlJc w:val="left"/>
      <w:pPr>
        <w:tabs>
          <w:tab w:val="num" w:pos="964"/>
        </w:tabs>
        <w:ind w:left="964" w:hanging="964"/>
      </w:pPr>
      <w:rPr>
        <w:rFonts w:hint="default"/>
      </w:rPr>
    </w:lvl>
    <w:lvl w:ilvl="5">
      <w:numFmt w:val="none"/>
      <w:lvlText w:val=""/>
      <w:lvlJc w:val="left"/>
      <w:pPr>
        <w:tabs>
          <w:tab w:val="num" w:pos="1152"/>
        </w:tabs>
        <w:ind w:left="1152" w:hanging="432"/>
      </w:pPr>
      <w:rPr>
        <w:rFonts w:hint="default"/>
      </w:rPr>
    </w:lvl>
    <w:lvl w:ilvl="6">
      <w:numFmt w:val="none"/>
      <w:lvlText w:val=""/>
      <w:lvlJc w:val="right"/>
      <w:pPr>
        <w:tabs>
          <w:tab w:val="num" w:pos="1296"/>
        </w:tabs>
        <w:ind w:left="1296" w:hanging="288"/>
      </w:pPr>
      <w:rPr>
        <w:rFonts w:hint="default"/>
      </w:rPr>
    </w:lvl>
    <w:lvl w:ilvl="7">
      <w:numFmt w:val="none"/>
      <w:lvlText w:val=""/>
      <w:lvlJc w:val="left"/>
      <w:pPr>
        <w:tabs>
          <w:tab w:val="num" w:pos="1440"/>
        </w:tabs>
        <w:ind w:left="1440" w:hanging="432"/>
      </w:pPr>
      <w:rPr>
        <w:rFonts w:hint="default"/>
      </w:rPr>
    </w:lvl>
    <w:lvl w:ilvl="8">
      <w:numFmt w:val="none"/>
      <w:lvlText w:val=""/>
      <w:lvlJc w:val="right"/>
      <w:pPr>
        <w:tabs>
          <w:tab w:val="num" w:pos="1584"/>
        </w:tabs>
        <w:ind w:left="1584" w:hanging="144"/>
      </w:pPr>
      <w:rPr>
        <w:rFonts w:hint="default"/>
      </w:rPr>
    </w:lvl>
  </w:abstractNum>
  <w:abstractNum w:abstractNumId="22" w15:restartNumberingAfterBreak="0">
    <w:nsid w:val="398A2A0C"/>
    <w:multiLevelType w:val="multilevel"/>
    <w:tmpl w:val="89367262"/>
    <w:styleLink w:val="OpsommingnummerEmtio"/>
    <w:lvl w:ilvl="0">
      <w:start w:val="1"/>
      <w:numFmt w:val="decimal"/>
      <w:pStyle w:val="Opsommingnummer1eniveauEmtio"/>
      <w:lvlText w:val="%1"/>
      <w:lvlJc w:val="left"/>
      <w:pPr>
        <w:ind w:left="284" w:hanging="284"/>
      </w:pPr>
      <w:rPr>
        <w:rFonts w:hint="default"/>
      </w:rPr>
    </w:lvl>
    <w:lvl w:ilvl="1">
      <w:start w:val="1"/>
      <w:numFmt w:val="decimal"/>
      <w:pStyle w:val="Opsommingnummer2eniveauEmtio"/>
      <w:lvlText w:val="%2"/>
      <w:lvlJc w:val="left"/>
      <w:pPr>
        <w:ind w:left="568" w:hanging="284"/>
      </w:pPr>
      <w:rPr>
        <w:rFonts w:hint="default"/>
      </w:rPr>
    </w:lvl>
    <w:lvl w:ilvl="2">
      <w:start w:val="1"/>
      <w:numFmt w:val="decimal"/>
      <w:pStyle w:val="Opsommingnummer3eniveauEmtio"/>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23" w15:restartNumberingAfterBreak="0">
    <w:nsid w:val="40EF61F8"/>
    <w:multiLevelType w:val="multilevel"/>
    <w:tmpl w:val="B80072F2"/>
    <w:styleLink w:val="KopnummeringEmtio"/>
    <w:lvl w:ilvl="0">
      <w:start w:val="1"/>
      <w:numFmt w:val="decimal"/>
      <w:pStyle w:val="Heading1"/>
      <w:lvlText w:val="%1"/>
      <w:lvlJc w:val="left"/>
      <w:pPr>
        <w:ind w:left="567" w:hanging="567"/>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851" w:hanging="851"/>
      </w:pPr>
      <w:rPr>
        <w:rFonts w:hint="default"/>
      </w:rPr>
    </w:lvl>
    <w:lvl w:ilvl="3">
      <w:start w:val="1"/>
      <w:numFmt w:val="decimal"/>
      <w:pStyle w:val="Heading4"/>
      <w:lvlText w:val="%1.%2.%3.%4"/>
      <w:lvlJc w:val="left"/>
      <w:pPr>
        <w:ind w:left="851" w:hanging="851"/>
      </w:pPr>
      <w:rPr>
        <w:rFonts w:hint="default"/>
      </w:rPr>
    </w:lvl>
    <w:lvl w:ilvl="4">
      <w:start w:val="1"/>
      <w:numFmt w:val="decimal"/>
      <w:pStyle w:val="Heading5"/>
      <w:lvlText w:val="%1.%2.%3.%4.%5"/>
      <w:lvlJc w:val="left"/>
      <w:pPr>
        <w:ind w:left="851" w:hanging="851"/>
      </w:pPr>
      <w:rPr>
        <w:rFonts w:hint="default"/>
      </w:rPr>
    </w:lvl>
    <w:lvl w:ilvl="5">
      <w:start w:val="1"/>
      <w:numFmt w:val="decimal"/>
      <w:pStyle w:val="Heading6"/>
      <w:lvlText w:val="%1.%2.%3.%4.%5.%6"/>
      <w:lvlJc w:val="left"/>
      <w:pPr>
        <w:ind w:left="992" w:hanging="992"/>
      </w:pPr>
      <w:rPr>
        <w:rFonts w:hint="default"/>
      </w:rPr>
    </w:lvl>
    <w:lvl w:ilvl="6">
      <w:start w:val="1"/>
      <w:numFmt w:val="decimal"/>
      <w:pStyle w:val="Heading7"/>
      <w:lvlText w:val="%1.%2.%3.%4.%5.%6.%7"/>
      <w:lvlJc w:val="left"/>
      <w:pPr>
        <w:ind w:left="1134" w:hanging="1134"/>
      </w:pPr>
      <w:rPr>
        <w:rFonts w:hint="default"/>
      </w:rPr>
    </w:lvl>
    <w:lvl w:ilvl="7">
      <w:start w:val="1"/>
      <w:numFmt w:val="decimal"/>
      <w:pStyle w:val="Heading8"/>
      <w:lvlText w:val="%1.%2.%3.%4.%5.%6.%7.%8"/>
      <w:lvlJc w:val="left"/>
      <w:pPr>
        <w:ind w:left="1276" w:hanging="1276"/>
      </w:pPr>
      <w:rPr>
        <w:rFonts w:hint="default"/>
      </w:rPr>
    </w:lvl>
    <w:lvl w:ilvl="8">
      <w:start w:val="1"/>
      <w:numFmt w:val="decimal"/>
      <w:pStyle w:val="Heading9"/>
      <w:lvlText w:val="%1.%2.%3.%4.%5.%6.%7.%8.%9"/>
      <w:lvlJc w:val="left"/>
      <w:pPr>
        <w:ind w:left="1418" w:hanging="1418"/>
      </w:pPr>
      <w:rPr>
        <w:rFonts w:hint="default"/>
      </w:rPr>
    </w:lvl>
  </w:abstractNum>
  <w:abstractNum w:abstractNumId="24" w15:restartNumberingAfterBreak="0">
    <w:nsid w:val="42E800D1"/>
    <w:multiLevelType w:val="multilevel"/>
    <w:tmpl w:val="90A8103A"/>
    <w:numStyleLink w:val="BijlagenummeringEmtio"/>
  </w:abstractNum>
  <w:abstractNum w:abstractNumId="25" w15:restartNumberingAfterBreak="0">
    <w:nsid w:val="43A561BB"/>
    <w:multiLevelType w:val="multilevel"/>
    <w:tmpl w:val="8576664C"/>
    <w:numStyleLink w:val="OpsommingtekenEmtio"/>
  </w:abstractNum>
  <w:abstractNum w:abstractNumId="26" w15:restartNumberingAfterBreak="0">
    <w:nsid w:val="46A60AA0"/>
    <w:multiLevelType w:val="multilevel"/>
    <w:tmpl w:val="C9FA2D30"/>
    <w:styleLink w:val="OpsommingopenrondjeEmtio"/>
    <w:lvl w:ilvl="0">
      <w:start w:val="1"/>
      <w:numFmt w:val="bullet"/>
      <w:pStyle w:val="Opsommingopenrondje1eniveauEmtio"/>
      <w:lvlText w:val="○"/>
      <w:lvlJc w:val="left"/>
      <w:pPr>
        <w:ind w:left="284" w:hanging="284"/>
      </w:pPr>
      <w:rPr>
        <w:rFonts w:hint="default"/>
      </w:rPr>
    </w:lvl>
    <w:lvl w:ilvl="1">
      <w:start w:val="1"/>
      <w:numFmt w:val="bullet"/>
      <w:pStyle w:val="Opsommingopenrondje2eniveauEmtio"/>
      <w:lvlText w:val="○"/>
      <w:lvlJc w:val="left"/>
      <w:pPr>
        <w:ind w:left="568" w:hanging="284"/>
      </w:pPr>
      <w:rPr>
        <w:rFonts w:hint="default"/>
      </w:rPr>
    </w:lvl>
    <w:lvl w:ilvl="2">
      <w:start w:val="1"/>
      <w:numFmt w:val="bullet"/>
      <w:pStyle w:val="Opsommingopenrondje3eniveauEmt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27" w15:restartNumberingAfterBreak="0">
    <w:nsid w:val="49E04A53"/>
    <w:multiLevelType w:val="multilevel"/>
    <w:tmpl w:val="7FB6E594"/>
    <w:styleLink w:val="AgendapuntlijstEmtio"/>
    <w:lvl w:ilvl="0">
      <w:start w:val="1"/>
      <w:numFmt w:val="decimal"/>
      <w:pStyle w:val="AgendapuntEmtio"/>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8" w15:restartNumberingAfterBreak="0">
    <w:nsid w:val="4C37245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2C63AC9"/>
    <w:multiLevelType w:val="multilevel"/>
    <w:tmpl w:val="8576664C"/>
    <w:numStyleLink w:val="OpsommingtekenEmtio"/>
  </w:abstractNum>
  <w:abstractNum w:abstractNumId="30" w15:restartNumberingAfterBreak="0">
    <w:nsid w:val="58D76737"/>
    <w:multiLevelType w:val="multilevel"/>
    <w:tmpl w:val="8576664C"/>
    <w:numStyleLink w:val="OpsommingtekenEmtio"/>
  </w:abstractNum>
  <w:abstractNum w:abstractNumId="31" w15:restartNumberingAfterBreak="0">
    <w:nsid w:val="5B616121"/>
    <w:multiLevelType w:val="multilevel"/>
    <w:tmpl w:val="B4BACAD8"/>
    <w:numStyleLink w:val="OpsommingstreepjeEmtio"/>
  </w:abstractNum>
  <w:abstractNum w:abstractNumId="32" w15:restartNumberingAfterBreak="0">
    <w:nsid w:val="5DC64260"/>
    <w:multiLevelType w:val="multilevel"/>
    <w:tmpl w:val="C9FA2D30"/>
    <w:numStyleLink w:val="OpsommingopenrondjeEmtio"/>
  </w:abstractNum>
  <w:abstractNum w:abstractNumId="33" w15:restartNumberingAfterBreak="0">
    <w:nsid w:val="5DFE3518"/>
    <w:multiLevelType w:val="multilevel"/>
    <w:tmpl w:val="C9FA2D30"/>
    <w:numStyleLink w:val="OpsommingopenrondjeEmtio"/>
  </w:abstractNum>
  <w:abstractNum w:abstractNumId="34" w15:restartNumberingAfterBreak="0">
    <w:nsid w:val="609F7B87"/>
    <w:multiLevelType w:val="multilevel"/>
    <w:tmpl w:val="B80072F2"/>
    <w:numStyleLink w:val="KopnummeringEmtio"/>
  </w:abstractNum>
  <w:abstractNum w:abstractNumId="35" w15:restartNumberingAfterBreak="0">
    <w:nsid w:val="63F335A0"/>
    <w:multiLevelType w:val="multilevel"/>
    <w:tmpl w:val="8576664C"/>
    <w:styleLink w:val="OpsommingtekenEmtio"/>
    <w:lvl w:ilvl="0">
      <w:start w:val="1"/>
      <w:numFmt w:val="bullet"/>
      <w:pStyle w:val="Opsommingteken1eniveauEmtio"/>
      <w:lvlText w:val="–"/>
      <w:lvlJc w:val="left"/>
      <w:pPr>
        <w:ind w:left="284" w:hanging="284"/>
      </w:pPr>
      <w:rPr>
        <w:rFonts w:hint="default"/>
      </w:rPr>
    </w:lvl>
    <w:lvl w:ilvl="1">
      <w:start w:val="1"/>
      <w:numFmt w:val="bullet"/>
      <w:pStyle w:val="Opsommingteken2eniveauEmtio"/>
      <w:lvlText w:val="•"/>
      <w:lvlJc w:val="left"/>
      <w:pPr>
        <w:ind w:left="568" w:hanging="284"/>
      </w:pPr>
      <w:rPr>
        <w:rFonts w:hint="default"/>
      </w:rPr>
    </w:lvl>
    <w:lvl w:ilvl="2">
      <w:start w:val="1"/>
      <w:numFmt w:val="bullet"/>
      <w:pStyle w:val="Opsommingteken3eniveauEmtio"/>
      <w:lvlText w:val="&gt;"/>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color w:val="000000" w:themeColor="text1"/>
      </w:rPr>
    </w:lvl>
    <w:lvl w:ilvl="6">
      <w:start w:val="1"/>
      <w:numFmt w:val="bullet"/>
      <w:lvlText w:val="-"/>
      <w:lvlJc w:val="left"/>
      <w:pPr>
        <w:ind w:left="1988" w:hanging="284"/>
      </w:pPr>
      <w:rPr>
        <w:rFonts w:hint="default"/>
        <w:color w:val="000000" w:themeColor="text1"/>
      </w:rPr>
    </w:lvl>
    <w:lvl w:ilvl="7">
      <w:start w:val="1"/>
      <w:numFmt w:val="bullet"/>
      <w:lvlText w:val="-"/>
      <w:lvlJc w:val="left"/>
      <w:pPr>
        <w:ind w:left="2272" w:hanging="284"/>
      </w:pPr>
      <w:rPr>
        <w:rFonts w:hint="default"/>
        <w:color w:val="000000" w:themeColor="text1"/>
      </w:rPr>
    </w:lvl>
    <w:lvl w:ilvl="8">
      <w:start w:val="1"/>
      <w:numFmt w:val="bullet"/>
      <w:lvlText w:val="-"/>
      <w:lvlJc w:val="left"/>
      <w:pPr>
        <w:ind w:left="2556" w:hanging="284"/>
      </w:pPr>
      <w:rPr>
        <w:rFonts w:hint="default"/>
        <w:color w:val="000000" w:themeColor="text1"/>
      </w:rPr>
    </w:lvl>
  </w:abstractNum>
  <w:abstractNum w:abstractNumId="36" w15:restartNumberingAfterBreak="0">
    <w:nsid w:val="6B382304"/>
    <w:multiLevelType w:val="multilevel"/>
    <w:tmpl w:val="8576664C"/>
    <w:numStyleLink w:val="OpsommingtekenEmtio"/>
  </w:abstractNum>
  <w:abstractNum w:abstractNumId="37" w15:restartNumberingAfterBreak="0">
    <w:nsid w:val="6C6644DD"/>
    <w:multiLevelType w:val="multilevel"/>
    <w:tmpl w:val="9E50E438"/>
    <w:numStyleLink w:val="OpsommingbolletjeEmtio"/>
  </w:abstractNum>
  <w:abstractNum w:abstractNumId="38" w15:restartNumberingAfterBreak="0">
    <w:nsid w:val="6CAB1E63"/>
    <w:multiLevelType w:val="multilevel"/>
    <w:tmpl w:val="7FB6E594"/>
    <w:numStyleLink w:val="AgendapuntlijstEmtio"/>
  </w:abstractNum>
  <w:abstractNum w:abstractNumId="39" w15:restartNumberingAfterBreak="0">
    <w:nsid w:val="6E7370EC"/>
    <w:multiLevelType w:val="multilevel"/>
    <w:tmpl w:val="9200769E"/>
    <w:numStyleLink w:val="OpsommingkleineletterEmtio"/>
  </w:abstractNum>
  <w:abstractNum w:abstractNumId="40" w15:restartNumberingAfterBreak="0">
    <w:nsid w:val="7038598F"/>
    <w:multiLevelType w:val="multilevel"/>
    <w:tmpl w:val="90A8103A"/>
    <w:numStyleLink w:val="BijlagenummeringEmtio"/>
  </w:abstractNum>
  <w:abstractNum w:abstractNumId="41" w15:restartNumberingAfterBreak="0">
    <w:nsid w:val="70EC4E8C"/>
    <w:multiLevelType w:val="multilevel"/>
    <w:tmpl w:val="C9FA2D30"/>
    <w:numStyleLink w:val="OpsommingopenrondjeEmtio"/>
  </w:abstractNum>
  <w:abstractNum w:abstractNumId="42" w15:restartNumberingAfterBreak="0">
    <w:nsid w:val="717435D9"/>
    <w:multiLevelType w:val="multilevel"/>
    <w:tmpl w:val="B80072F2"/>
    <w:numStyleLink w:val="KopnummeringEmtio"/>
  </w:abstractNum>
  <w:abstractNum w:abstractNumId="43" w15:restartNumberingAfterBreak="0">
    <w:nsid w:val="76AE427F"/>
    <w:multiLevelType w:val="multilevel"/>
    <w:tmpl w:val="8576664C"/>
    <w:numStyleLink w:val="OpsommingtekenEmtio"/>
  </w:abstractNum>
  <w:abstractNum w:abstractNumId="44" w15:restartNumberingAfterBreak="0">
    <w:nsid w:val="792E34E6"/>
    <w:multiLevelType w:val="multilevel"/>
    <w:tmpl w:val="C9FA2D30"/>
    <w:numStyleLink w:val="OpsommingopenrondjeEmtio"/>
  </w:abstractNum>
  <w:abstractNum w:abstractNumId="45" w15:restartNumberingAfterBreak="0">
    <w:nsid w:val="79AE6CDF"/>
    <w:multiLevelType w:val="multilevel"/>
    <w:tmpl w:val="B4BACAD8"/>
    <w:numStyleLink w:val="OpsommingstreepjeEmtio"/>
  </w:abstractNum>
  <w:abstractNum w:abstractNumId="46" w15:restartNumberingAfterBreak="0">
    <w:nsid w:val="79F90C3F"/>
    <w:multiLevelType w:val="multilevel"/>
    <w:tmpl w:val="16F4EACA"/>
    <w:lvl w:ilvl="0">
      <w:start w:val="1"/>
      <w:numFmt w:val="decimal"/>
      <w:lvlText w:val="%1"/>
      <w:lvlJc w:val="left"/>
      <w:pPr>
        <w:ind w:left="284" w:hanging="284"/>
      </w:pPr>
      <w:rPr>
        <w:rFonts w:hint="default"/>
      </w:rPr>
    </w:lvl>
    <w:lvl w:ilvl="1">
      <w:start w:val="1"/>
      <w:numFmt w:val="decimal"/>
      <w:lvlText w:val="%2"/>
      <w:lvlJc w:val="left"/>
      <w:pPr>
        <w:ind w:left="568" w:hanging="284"/>
      </w:pPr>
      <w:rPr>
        <w:rFonts w:hint="default"/>
      </w:rPr>
    </w:lvl>
    <w:lvl w:ilvl="2">
      <w:start w:val="1"/>
      <w:numFmt w:val="decimal"/>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num w:numId="1">
    <w:abstractNumId w:val="10"/>
  </w:num>
  <w:num w:numId="2">
    <w:abstractNumId w:val="22"/>
  </w:num>
  <w:num w:numId="3">
    <w:abstractNumId w:val="26"/>
  </w:num>
  <w:num w:numId="4">
    <w:abstractNumId w:val="11"/>
  </w:num>
  <w:num w:numId="5">
    <w:abstractNumId w:val="28"/>
  </w:num>
  <w:num w:numId="6">
    <w:abstractNumId w:val="14"/>
  </w:num>
  <w:num w:numId="7">
    <w:abstractNumId w:val="13"/>
  </w:num>
  <w:num w:numId="8">
    <w:abstractNumId w:val="20"/>
  </w:num>
  <w:num w:numId="9">
    <w:abstractNumId w:val="23"/>
  </w:num>
  <w:num w:numId="10">
    <w:abstractNumId w:val="35"/>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39"/>
  </w:num>
  <w:num w:numId="25">
    <w:abstractNumId w:val="15"/>
  </w:num>
  <w:num w:numId="26">
    <w:abstractNumId w:val="31"/>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7"/>
  </w:num>
  <w:num w:numId="31">
    <w:abstractNumId w:val="38"/>
  </w:num>
  <w:num w:numId="32">
    <w:abstractNumId w:val="42"/>
  </w:num>
  <w:num w:numId="33">
    <w:abstractNumId w:val="16"/>
  </w:num>
  <w:num w:numId="34">
    <w:abstractNumId w:val="36"/>
  </w:num>
  <w:num w:numId="35">
    <w:abstractNumId w:val="44"/>
  </w:num>
  <w:num w:numId="36">
    <w:abstractNumId w:val="37"/>
  </w:num>
  <w:num w:numId="37">
    <w:abstractNumId w:val="29"/>
  </w:num>
  <w:num w:numId="38">
    <w:abstractNumId w:val="32"/>
  </w:num>
  <w:num w:numId="39">
    <w:abstractNumId w:val="33"/>
  </w:num>
  <w:num w:numId="40">
    <w:abstractNumId w:val="18"/>
  </w:num>
  <w:num w:numId="41">
    <w:abstractNumId w:val="41"/>
  </w:num>
  <w:num w:numId="42">
    <w:abstractNumId w:val="45"/>
  </w:num>
  <w:num w:numId="43">
    <w:abstractNumId w:val="17"/>
  </w:num>
  <w:num w:numId="44">
    <w:abstractNumId w:val="30"/>
  </w:num>
  <w:num w:numId="45">
    <w:abstractNumId w:val="25"/>
  </w:num>
  <w:num w:numId="46">
    <w:abstractNumId w:val="34"/>
  </w:num>
  <w:num w:numId="47">
    <w:abstractNumId w:val="12"/>
  </w:num>
  <w:num w:numId="48">
    <w:abstractNumId w:val="40"/>
  </w:num>
  <w:num w:numId="49">
    <w:abstractNumId w:val="43"/>
  </w:num>
  <w:num w:numId="50">
    <w:abstractNumId w:val="2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l-NL" w:vendorID="1" w:dllVersion="512" w:checkStyle="1"/>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9"/>
  <w:hyphenationZone w:val="425"/>
  <w:doNotHyphenateCaps/>
  <w:characterSpacingControl w:val="doNotCompress"/>
  <w:hdrShapeDefaults>
    <o:shapedefaults v:ext="edit" spidmax="8193">
      <o:colormru v:ext="edit" colors="#ddd"/>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BE4"/>
    <w:rsid w:val="00004562"/>
    <w:rsid w:val="00006237"/>
    <w:rsid w:val="0000663D"/>
    <w:rsid w:val="00010D95"/>
    <w:rsid w:val="00011BFA"/>
    <w:rsid w:val="00012581"/>
    <w:rsid w:val="0002562D"/>
    <w:rsid w:val="000331E1"/>
    <w:rsid w:val="0003377A"/>
    <w:rsid w:val="00035232"/>
    <w:rsid w:val="000418EF"/>
    <w:rsid w:val="00042490"/>
    <w:rsid w:val="0004513F"/>
    <w:rsid w:val="00050D4B"/>
    <w:rsid w:val="0005205D"/>
    <w:rsid w:val="00052426"/>
    <w:rsid w:val="00052FF4"/>
    <w:rsid w:val="00053E43"/>
    <w:rsid w:val="0005430B"/>
    <w:rsid w:val="0005732F"/>
    <w:rsid w:val="00060731"/>
    <w:rsid w:val="00066DF0"/>
    <w:rsid w:val="00072C27"/>
    <w:rsid w:val="00074DAC"/>
    <w:rsid w:val="0007714E"/>
    <w:rsid w:val="00090EF2"/>
    <w:rsid w:val="0009698A"/>
    <w:rsid w:val="000A1B78"/>
    <w:rsid w:val="000B4190"/>
    <w:rsid w:val="000C01D4"/>
    <w:rsid w:val="000C0969"/>
    <w:rsid w:val="000C1A1A"/>
    <w:rsid w:val="000D38F1"/>
    <w:rsid w:val="000D6AB7"/>
    <w:rsid w:val="000E1539"/>
    <w:rsid w:val="000E4781"/>
    <w:rsid w:val="000E55A1"/>
    <w:rsid w:val="000E6E43"/>
    <w:rsid w:val="000F213A"/>
    <w:rsid w:val="000F2D93"/>
    <w:rsid w:val="000F650E"/>
    <w:rsid w:val="00100B98"/>
    <w:rsid w:val="00103CE7"/>
    <w:rsid w:val="0010438A"/>
    <w:rsid w:val="00106601"/>
    <w:rsid w:val="00110A9F"/>
    <w:rsid w:val="001170AE"/>
    <w:rsid w:val="00122BE4"/>
    <w:rsid w:val="00122DED"/>
    <w:rsid w:val="00124D11"/>
    <w:rsid w:val="00132265"/>
    <w:rsid w:val="00134E43"/>
    <w:rsid w:val="00135A2A"/>
    <w:rsid w:val="00135E7B"/>
    <w:rsid w:val="00137CBB"/>
    <w:rsid w:val="00145B8E"/>
    <w:rsid w:val="0014640F"/>
    <w:rsid w:val="00152E4D"/>
    <w:rsid w:val="001579D8"/>
    <w:rsid w:val="001639F5"/>
    <w:rsid w:val="00164940"/>
    <w:rsid w:val="00172B1D"/>
    <w:rsid w:val="0018093D"/>
    <w:rsid w:val="00187A59"/>
    <w:rsid w:val="00190406"/>
    <w:rsid w:val="00191437"/>
    <w:rsid w:val="00194838"/>
    <w:rsid w:val="001B1B37"/>
    <w:rsid w:val="001B4C7E"/>
    <w:rsid w:val="001C11BE"/>
    <w:rsid w:val="001C6232"/>
    <w:rsid w:val="001C63E7"/>
    <w:rsid w:val="001D2384"/>
    <w:rsid w:val="001D2A06"/>
    <w:rsid w:val="001E2293"/>
    <w:rsid w:val="001E34AC"/>
    <w:rsid w:val="001E5F7F"/>
    <w:rsid w:val="001F5B4F"/>
    <w:rsid w:val="001F5C28"/>
    <w:rsid w:val="001F6547"/>
    <w:rsid w:val="001F66B9"/>
    <w:rsid w:val="002041B3"/>
    <w:rsid w:val="0020548B"/>
    <w:rsid w:val="0020607F"/>
    <w:rsid w:val="00206E2A"/>
    <w:rsid w:val="00206FF8"/>
    <w:rsid w:val="002074B2"/>
    <w:rsid w:val="00211760"/>
    <w:rsid w:val="00212439"/>
    <w:rsid w:val="00216489"/>
    <w:rsid w:val="00220A9C"/>
    <w:rsid w:val="0022534C"/>
    <w:rsid w:val="00225889"/>
    <w:rsid w:val="00230B64"/>
    <w:rsid w:val="00236DE9"/>
    <w:rsid w:val="00242226"/>
    <w:rsid w:val="002518D2"/>
    <w:rsid w:val="00251E08"/>
    <w:rsid w:val="00252B9A"/>
    <w:rsid w:val="00254088"/>
    <w:rsid w:val="00256039"/>
    <w:rsid w:val="0025694A"/>
    <w:rsid w:val="00257AA9"/>
    <w:rsid w:val="00262D4E"/>
    <w:rsid w:val="002646C8"/>
    <w:rsid w:val="00280D1D"/>
    <w:rsid w:val="00282B5D"/>
    <w:rsid w:val="00283592"/>
    <w:rsid w:val="002837F2"/>
    <w:rsid w:val="00286914"/>
    <w:rsid w:val="00294CD2"/>
    <w:rsid w:val="002956BA"/>
    <w:rsid w:val="002A2E44"/>
    <w:rsid w:val="002A489B"/>
    <w:rsid w:val="002A7616"/>
    <w:rsid w:val="002B08A4"/>
    <w:rsid w:val="002B2998"/>
    <w:rsid w:val="002B2D94"/>
    <w:rsid w:val="002B64EE"/>
    <w:rsid w:val="002C46FB"/>
    <w:rsid w:val="002D0E88"/>
    <w:rsid w:val="002D52B2"/>
    <w:rsid w:val="002E2611"/>
    <w:rsid w:val="002E274E"/>
    <w:rsid w:val="002E68CD"/>
    <w:rsid w:val="002F678C"/>
    <w:rsid w:val="002F7B77"/>
    <w:rsid w:val="003063C0"/>
    <w:rsid w:val="00312D26"/>
    <w:rsid w:val="00317DEA"/>
    <w:rsid w:val="00322A9F"/>
    <w:rsid w:val="00323121"/>
    <w:rsid w:val="00334D4B"/>
    <w:rsid w:val="00335B5E"/>
    <w:rsid w:val="00337A4D"/>
    <w:rsid w:val="00337DDE"/>
    <w:rsid w:val="00345315"/>
    <w:rsid w:val="00346631"/>
    <w:rsid w:val="00347094"/>
    <w:rsid w:val="003519FA"/>
    <w:rsid w:val="0036336D"/>
    <w:rsid w:val="00364B2C"/>
    <w:rsid w:val="00364E1D"/>
    <w:rsid w:val="00365254"/>
    <w:rsid w:val="00365327"/>
    <w:rsid w:val="00374C23"/>
    <w:rsid w:val="00374D9A"/>
    <w:rsid w:val="00377612"/>
    <w:rsid w:val="00382603"/>
    <w:rsid w:val="00383954"/>
    <w:rsid w:val="00385AAF"/>
    <w:rsid w:val="0039126D"/>
    <w:rsid w:val="003964D4"/>
    <w:rsid w:val="0039656A"/>
    <w:rsid w:val="003A5ED3"/>
    <w:rsid w:val="003A6677"/>
    <w:rsid w:val="003B14A0"/>
    <w:rsid w:val="003B595E"/>
    <w:rsid w:val="003B705C"/>
    <w:rsid w:val="003D04B7"/>
    <w:rsid w:val="003D09E4"/>
    <w:rsid w:val="003D414A"/>
    <w:rsid w:val="003D49E5"/>
    <w:rsid w:val="003E30F2"/>
    <w:rsid w:val="003E3B7D"/>
    <w:rsid w:val="003E766F"/>
    <w:rsid w:val="003F2747"/>
    <w:rsid w:val="003F3547"/>
    <w:rsid w:val="003F768C"/>
    <w:rsid w:val="004001AF"/>
    <w:rsid w:val="00400A80"/>
    <w:rsid w:val="00410389"/>
    <w:rsid w:val="00410F28"/>
    <w:rsid w:val="0041674F"/>
    <w:rsid w:val="0042594D"/>
    <w:rsid w:val="004363F0"/>
    <w:rsid w:val="004408DD"/>
    <w:rsid w:val="00441382"/>
    <w:rsid w:val="00451FDB"/>
    <w:rsid w:val="004564A6"/>
    <w:rsid w:val="00460433"/>
    <w:rsid w:val="004656F6"/>
    <w:rsid w:val="004659D3"/>
    <w:rsid w:val="00466D71"/>
    <w:rsid w:val="00471C0F"/>
    <w:rsid w:val="00472E5E"/>
    <w:rsid w:val="004733C3"/>
    <w:rsid w:val="0047392D"/>
    <w:rsid w:val="0047518D"/>
    <w:rsid w:val="004804E1"/>
    <w:rsid w:val="00483A0C"/>
    <w:rsid w:val="00484C8E"/>
    <w:rsid w:val="00486319"/>
    <w:rsid w:val="00487543"/>
    <w:rsid w:val="004875E2"/>
    <w:rsid w:val="00490BBD"/>
    <w:rsid w:val="00495327"/>
    <w:rsid w:val="004B29E9"/>
    <w:rsid w:val="004B2C90"/>
    <w:rsid w:val="004B378A"/>
    <w:rsid w:val="004C1F23"/>
    <w:rsid w:val="004C51F8"/>
    <w:rsid w:val="004D1DD0"/>
    <w:rsid w:val="004D2412"/>
    <w:rsid w:val="004D43FD"/>
    <w:rsid w:val="004F4A4D"/>
    <w:rsid w:val="004F6A99"/>
    <w:rsid w:val="005017F3"/>
    <w:rsid w:val="00501A64"/>
    <w:rsid w:val="00503BFD"/>
    <w:rsid w:val="005043E5"/>
    <w:rsid w:val="00513D36"/>
    <w:rsid w:val="00515E2F"/>
    <w:rsid w:val="00521726"/>
    <w:rsid w:val="00526530"/>
    <w:rsid w:val="0053645C"/>
    <w:rsid w:val="00537058"/>
    <w:rsid w:val="00545244"/>
    <w:rsid w:val="00553801"/>
    <w:rsid w:val="005615BE"/>
    <w:rsid w:val="00562E3D"/>
    <w:rsid w:val="00575FFC"/>
    <w:rsid w:val="005818B8"/>
    <w:rsid w:val="0059027A"/>
    <w:rsid w:val="00597F15"/>
    <w:rsid w:val="005A1BD7"/>
    <w:rsid w:val="005A2BEC"/>
    <w:rsid w:val="005B4FAF"/>
    <w:rsid w:val="005C198D"/>
    <w:rsid w:val="005C1C7A"/>
    <w:rsid w:val="005C5603"/>
    <w:rsid w:val="005C6668"/>
    <w:rsid w:val="005D4151"/>
    <w:rsid w:val="005D5E21"/>
    <w:rsid w:val="005E3615"/>
    <w:rsid w:val="005E3E58"/>
    <w:rsid w:val="00603264"/>
    <w:rsid w:val="006040DB"/>
    <w:rsid w:val="00606D41"/>
    <w:rsid w:val="00610FF8"/>
    <w:rsid w:val="00612C22"/>
    <w:rsid w:val="00617A64"/>
    <w:rsid w:val="00620ED3"/>
    <w:rsid w:val="00624485"/>
    <w:rsid w:val="00636CB1"/>
    <w:rsid w:val="006373F7"/>
    <w:rsid w:val="00637582"/>
    <w:rsid w:val="00641E45"/>
    <w:rsid w:val="00647A67"/>
    <w:rsid w:val="00653D01"/>
    <w:rsid w:val="00661740"/>
    <w:rsid w:val="006643F8"/>
    <w:rsid w:val="00664EE1"/>
    <w:rsid w:val="006662ED"/>
    <w:rsid w:val="006767B2"/>
    <w:rsid w:val="00685EED"/>
    <w:rsid w:val="006953A2"/>
    <w:rsid w:val="00695A52"/>
    <w:rsid w:val="006B6044"/>
    <w:rsid w:val="006C6A9D"/>
    <w:rsid w:val="006D1154"/>
    <w:rsid w:val="006D2ECD"/>
    <w:rsid w:val="006E72B7"/>
    <w:rsid w:val="006F6D7E"/>
    <w:rsid w:val="00703BD3"/>
    <w:rsid w:val="00705849"/>
    <w:rsid w:val="00706308"/>
    <w:rsid w:val="00712665"/>
    <w:rsid w:val="0071386B"/>
    <w:rsid w:val="0072479C"/>
    <w:rsid w:val="007358BA"/>
    <w:rsid w:val="007361EE"/>
    <w:rsid w:val="00743326"/>
    <w:rsid w:val="007502AF"/>
    <w:rsid w:val="00750733"/>
    <w:rsid w:val="00750780"/>
    <w:rsid w:val="007525D1"/>
    <w:rsid w:val="00752725"/>
    <w:rsid w:val="00756C31"/>
    <w:rsid w:val="00760A65"/>
    <w:rsid w:val="00763440"/>
    <w:rsid w:val="00763B35"/>
    <w:rsid w:val="00764AF2"/>
    <w:rsid w:val="00765521"/>
    <w:rsid w:val="00766E99"/>
    <w:rsid w:val="00770652"/>
    <w:rsid w:val="00775717"/>
    <w:rsid w:val="00776618"/>
    <w:rsid w:val="007865DD"/>
    <w:rsid w:val="00786EA6"/>
    <w:rsid w:val="00787B55"/>
    <w:rsid w:val="0079179F"/>
    <w:rsid w:val="00793E98"/>
    <w:rsid w:val="00796A8D"/>
    <w:rsid w:val="007B0C68"/>
    <w:rsid w:val="007B3114"/>
    <w:rsid w:val="007B5373"/>
    <w:rsid w:val="007C0010"/>
    <w:rsid w:val="007C037C"/>
    <w:rsid w:val="007D4A7D"/>
    <w:rsid w:val="007D4DCE"/>
    <w:rsid w:val="007E7724"/>
    <w:rsid w:val="007F0A2A"/>
    <w:rsid w:val="007F1417"/>
    <w:rsid w:val="007F48F0"/>
    <w:rsid w:val="007F653F"/>
    <w:rsid w:val="008064EE"/>
    <w:rsid w:val="008075CD"/>
    <w:rsid w:val="00810585"/>
    <w:rsid w:val="008222EE"/>
    <w:rsid w:val="00823AC1"/>
    <w:rsid w:val="00826EA4"/>
    <w:rsid w:val="00832239"/>
    <w:rsid w:val="00843B35"/>
    <w:rsid w:val="00847F35"/>
    <w:rsid w:val="00854B34"/>
    <w:rsid w:val="00855DC6"/>
    <w:rsid w:val="0086137E"/>
    <w:rsid w:val="00862897"/>
    <w:rsid w:val="008664DD"/>
    <w:rsid w:val="00873409"/>
    <w:rsid w:val="008736AE"/>
    <w:rsid w:val="008775D3"/>
    <w:rsid w:val="00877BD5"/>
    <w:rsid w:val="008802D3"/>
    <w:rsid w:val="00886BB9"/>
    <w:rsid w:val="008870F0"/>
    <w:rsid w:val="008931CF"/>
    <w:rsid w:val="00893934"/>
    <w:rsid w:val="008A2A1D"/>
    <w:rsid w:val="008A5E5E"/>
    <w:rsid w:val="008B5CD1"/>
    <w:rsid w:val="008C2F90"/>
    <w:rsid w:val="008C5834"/>
    <w:rsid w:val="008C6251"/>
    <w:rsid w:val="008D7BDD"/>
    <w:rsid w:val="008E420F"/>
    <w:rsid w:val="008E512C"/>
    <w:rsid w:val="008E7C31"/>
    <w:rsid w:val="00902125"/>
    <w:rsid w:val="0090254C"/>
    <w:rsid w:val="0090724E"/>
    <w:rsid w:val="00910D57"/>
    <w:rsid w:val="00915AC6"/>
    <w:rsid w:val="009221AC"/>
    <w:rsid w:val="009225D7"/>
    <w:rsid w:val="00924487"/>
    <w:rsid w:val="009261FD"/>
    <w:rsid w:val="00934750"/>
    <w:rsid w:val="00934E30"/>
    <w:rsid w:val="00935271"/>
    <w:rsid w:val="00943209"/>
    <w:rsid w:val="0094509D"/>
    <w:rsid w:val="00945318"/>
    <w:rsid w:val="00950DB4"/>
    <w:rsid w:val="009534C6"/>
    <w:rsid w:val="00957CCB"/>
    <w:rsid w:val="009606EB"/>
    <w:rsid w:val="00962C9E"/>
    <w:rsid w:val="00963973"/>
    <w:rsid w:val="00971786"/>
    <w:rsid w:val="00971B3B"/>
    <w:rsid w:val="00974E9A"/>
    <w:rsid w:val="009C0373"/>
    <w:rsid w:val="009C1976"/>
    <w:rsid w:val="009C2F9E"/>
    <w:rsid w:val="009D5AE2"/>
    <w:rsid w:val="009E0572"/>
    <w:rsid w:val="009F1BEF"/>
    <w:rsid w:val="00A04DD1"/>
    <w:rsid w:val="00A07FEF"/>
    <w:rsid w:val="00A1497C"/>
    <w:rsid w:val="00A20A7B"/>
    <w:rsid w:val="00A21956"/>
    <w:rsid w:val="00A227CD"/>
    <w:rsid w:val="00A241D6"/>
    <w:rsid w:val="00A42EEC"/>
    <w:rsid w:val="00A50406"/>
    <w:rsid w:val="00A50767"/>
    <w:rsid w:val="00A50801"/>
    <w:rsid w:val="00A60A58"/>
    <w:rsid w:val="00A61B21"/>
    <w:rsid w:val="00A65B09"/>
    <w:rsid w:val="00A670BB"/>
    <w:rsid w:val="00A71291"/>
    <w:rsid w:val="00A74C29"/>
    <w:rsid w:val="00A76E7C"/>
    <w:rsid w:val="00A80377"/>
    <w:rsid w:val="00A81955"/>
    <w:rsid w:val="00A82860"/>
    <w:rsid w:val="00A85AD9"/>
    <w:rsid w:val="00A871D6"/>
    <w:rsid w:val="00AA2F6F"/>
    <w:rsid w:val="00AB0D90"/>
    <w:rsid w:val="00AB1E21"/>
    <w:rsid w:val="00AB1E30"/>
    <w:rsid w:val="00AB2477"/>
    <w:rsid w:val="00AB26FA"/>
    <w:rsid w:val="00AB56F0"/>
    <w:rsid w:val="00AB5DBD"/>
    <w:rsid w:val="00AB5F0C"/>
    <w:rsid w:val="00AB77BB"/>
    <w:rsid w:val="00AC273E"/>
    <w:rsid w:val="00AC5C9C"/>
    <w:rsid w:val="00AD24E6"/>
    <w:rsid w:val="00AD31A0"/>
    <w:rsid w:val="00AD44F1"/>
    <w:rsid w:val="00AD4DF7"/>
    <w:rsid w:val="00AE0183"/>
    <w:rsid w:val="00AE2110"/>
    <w:rsid w:val="00AE2EB1"/>
    <w:rsid w:val="00B01DA1"/>
    <w:rsid w:val="00B05761"/>
    <w:rsid w:val="00B11A76"/>
    <w:rsid w:val="00B1622C"/>
    <w:rsid w:val="00B233E3"/>
    <w:rsid w:val="00B30352"/>
    <w:rsid w:val="00B32813"/>
    <w:rsid w:val="00B346DF"/>
    <w:rsid w:val="00B460C2"/>
    <w:rsid w:val="00B47460"/>
    <w:rsid w:val="00B56800"/>
    <w:rsid w:val="00B63EB9"/>
    <w:rsid w:val="00B75ED8"/>
    <w:rsid w:val="00B77809"/>
    <w:rsid w:val="00B83AEF"/>
    <w:rsid w:val="00B83B98"/>
    <w:rsid w:val="00B860DC"/>
    <w:rsid w:val="00B902D7"/>
    <w:rsid w:val="00B91863"/>
    <w:rsid w:val="00B9540B"/>
    <w:rsid w:val="00BA3794"/>
    <w:rsid w:val="00BA3F4D"/>
    <w:rsid w:val="00BA79E3"/>
    <w:rsid w:val="00BA7C99"/>
    <w:rsid w:val="00BB1FC1"/>
    <w:rsid w:val="00BB239A"/>
    <w:rsid w:val="00BB31CE"/>
    <w:rsid w:val="00BC0188"/>
    <w:rsid w:val="00BC6FB7"/>
    <w:rsid w:val="00BE0AB6"/>
    <w:rsid w:val="00BE0DF1"/>
    <w:rsid w:val="00BE55A7"/>
    <w:rsid w:val="00BE64B3"/>
    <w:rsid w:val="00BF6A7B"/>
    <w:rsid w:val="00BF6B3C"/>
    <w:rsid w:val="00C06D9A"/>
    <w:rsid w:val="00C0702B"/>
    <w:rsid w:val="00C11B08"/>
    <w:rsid w:val="00C12133"/>
    <w:rsid w:val="00C12A81"/>
    <w:rsid w:val="00C12EA1"/>
    <w:rsid w:val="00C16386"/>
    <w:rsid w:val="00C17A25"/>
    <w:rsid w:val="00C201EB"/>
    <w:rsid w:val="00C33308"/>
    <w:rsid w:val="00C4003A"/>
    <w:rsid w:val="00C41422"/>
    <w:rsid w:val="00C50828"/>
    <w:rsid w:val="00C51137"/>
    <w:rsid w:val="00C6206C"/>
    <w:rsid w:val="00C72D11"/>
    <w:rsid w:val="00C8426C"/>
    <w:rsid w:val="00C85201"/>
    <w:rsid w:val="00C863AE"/>
    <w:rsid w:val="00C87372"/>
    <w:rsid w:val="00C92E08"/>
    <w:rsid w:val="00C93473"/>
    <w:rsid w:val="00C971C1"/>
    <w:rsid w:val="00CA1FE3"/>
    <w:rsid w:val="00CA332D"/>
    <w:rsid w:val="00CB254D"/>
    <w:rsid w:val="00CB3101"/>
    <w:rsid w:val="00CB3533"/>
    <w:rsid w:val="00CB7542"/>
    <w:rsid w:val="00CB7600"/>
    <w:rsid w:val="00CB7D61"/>
    <w:rsid w:val="00CC6A4B"/>
    <w:rsid w:val="00CC77AF"/>
    <w:rsid w:val="00CD770B"/>
    <w:rsid w:val="00CD7A5A"/>
    <w:rsid w:val="00CD7AAF"/>
    <w:rsid w:val="00CE2BA6"/>
    <w:rsid w:val="00CE564D"/>
    <w:rsid w:val="00CF2B0C"/>
    <w:rsid w:val="00CF448A"/>
    <w:rsid w:val="00D023A0"/>
    <w:rsid w:val="00D15892"/>
    <w:rsid w:val="00D16E87"/>
    <w:rsid w:val="00D25AA0"/>
    <w:rsid w:val="00D27D0E"/>
    <w:rsid w:val="00D35DA7"/>
    <w:rsid w:val="00D440AF"/>
    <w:rsid w:val="00D47AD0"/>
    <w:rsid w:val="00D515F8"/>
    <w:rsid w:val="00D57A57"/>
    <w:rsid w:val="00D613A9"/>
    <w:rsid w:val="00D658D3"/>
    <w:rsid w:val="00D7238E"/>
    <w:rsid w:val="00D73003"/>
    <w:rsid w:val="00D73C03"/>
    <w:rsid w:val="00D81A72"/>
    <w:rsid w:val="00D92EDA"/>
    <w:rsid w:val="00D9359B"/>
    <w:rsid w:val="00D9434A"/>
    <w:rsid w:val="00D94B0E"/>
    <w:rsid w:val="00DA2887"/>
    <w:rsid w:val="00DA5661"/>
    <w:rsid w:val="00DA6E07"/>
    <w:rsid w:val="00DA7584"/>
    <w:rsid w:val="00DA7A62"/>
    <w:rsid w:val="00DB0413"/>
    <w:rsid w:val="00DB0F15"/>
    <w:rsid w:val="00DB3292"/>
    <w:rsid w:val="00DB6038"/>
    <w:rsid w:val="00DB72D0"/>
    <w:rsid w:val="00DC2F99"/>
    <w:rsid w:val="00DC489D"/>
    <w:rsid w:val="00DC6A0D"/>
    <w:rsid w:val="00DC70B1"/>
    <w:rsid w:val="00DD1204"/>
    <w:rsid w:val="00DD140B"/>
    <w:rsid w:val="00DD2123"/>
    <w:rsid w:val="00DD2A9E"/>
    <w:rsid w:val="00DD509E"/>
    <w:rsid w:val="00DE14C5"/>
    <w:rsid w:val="00DE2331"/>
    <w:rsid w:val="00DE2FD1"/>
    <w:rsid w:val="00DE5157"/>
    <w:rsid w:val="00DF1BBC"/>
    <w:rsid w:val="00DF778D"/>
    <w:rsid w:val="00E05BA5"/>
    <w:rsid w:val="00E07762"/>
    <w:rsid w:val="00E12CAA"/>
    <w:rsid w:val="00E23228"/>
    <w:rsid w:val="00E239D8"/>
    <w:rsid w:val="00E318F2"/>
    <w:rsid w:val="00E334BB"/>
    <w:rsid w:val="00E4520C"/>
    <w:rsid w:val="00E45F90"/>
    <w:rsid w:val="00E47E3C"/>
    <w:rsid w:val="00E52291"/>
    <w:rsid w:val="00E527BE"/>
    <w:rsid w:val="00E56EFE"/>
    <w:rsid w:val="00E60CE6"/>
    <w:rsid w:val="00E61D02"/>
    <w:rsid w:val="00E62D48"/>
    <w:rsid w:val="00E63E0E"/>
    <w:rsid w:val="00E6431C"/>
    <w:rsid w:val="00E64BFF"/>
    <w:rsid w:val="00E65900"/>
    <w:rsid w:val="00E65D32"/>
    <w:rsid w:val="00E678A0"/>
    <w:rsid w:val="00E7078D"/>
    <w:rsid w:val="00E7085E"/>
    <w:rsid w:val="00E76843"/>
    <w:rsid w:val="00E84486"/>
    <w:rsid w:val="00E87FB4"/>
    <w:rsid w:val="00E93FCF"/>
    <w:rsid w:val="00E96A53"/>
    <w:rsid w:val="00E96BF0"/>
    <w:rsid w:val="00E971C6"/>
    <w:rsid w:val="00E9778E"/>
    <w:rsid w:val="00EA5460"/>
    <w:rsid w:val="00EB7C66"/>
    <w:rsid w:val="00EC11FF"/>
    <w:rsid w:val="00EC42E3"/>
    <w:rsid w:val="00EC6C0A"/>
    <w:rsid w:val="00EC72BE"/>
    <w:rsid w:val="00ED62BB"/>
    <w:rsid w:val="00EE35E4"/>
    <w:rsid w:val="00EF404D"/>
    <w:rsid w:val="00F005C9"/>
    <w:rsid w:val="00F07BC3"/>
    <w:rsid w:val="00F1404D"/>
    <w:rsid w:val="00F16B2B"/>
    <w:rsid w:val="00F16EDB"/>
    <w:rsid w:val="00F208DC"/>
    <w:rsid w:val="00F216BC"/>
    <w:rsid w:val="00F22CB3"/>
    <w:rsid w:val="00F234F5"/>
    <w:rsid w:val="00F25162"/>
    <w:rsid w:val="00F3166C"/>
    <w:rsid w:val="00F33259"/>
    <w:rsid w:val="00F33BAD"/>
    <w:rsid w:val="00F44FB8"/>
    <w:rsid w:val="00F472B4"/>
    <w:rsid w:val="00F4786E"/>
    <w:rsid w:val="00F502CA"/>
    <w:rsid w:val="00F519B9"/>
    <w:rsid w:val="00F55E8B"/>
    <w:rsid w:val="00F564F9"/>
    <w:rsid w:val="00F65073"/>
    <w:rsid w:val="00F669BA"/>
    <w:rsid w:val="00F75D89"/>
    <w:rsid w:val="00F7766C"/>
    <w:rsid w:val="00F82076"/>
    <w:rsid w:val="00F94FCC"/>
    <w:rsid w:val="00FA269F"/>
    <w:rsid w:val="00FB21F7"/>
    <w:rsid w:val="00FB22AF"/>
    <w:rsid w:val="00FB2AAE"/>
    <w:rsid w:val="00FB5C41"/>
    <w:rsid w:val="00FB7F9C"/>
    <w:rsid w:val="00FC25E1"/>
    <w:rsid w:val="00FC3BC7"/>
    <w:rsid w:val="00FC3FA5"/>
    <w:rsid w:val="00FC4692"/>
    <w:rsid w:val="00FC6260"/>
    <w:rsid w:val="00FD2C03"/>
    <w:rsid w:val="00FD4B6C"/>
    <w:rsid w:val="00FD63B3"/>
    <w:rsid w:val="00FE1BFD"/>
    <w:rsid w:val="00FE7D79"/>
    <w:rsid w:val="00FF0535"/>
    <w:rsid w:val="00FF5EF5"/>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colormru v:ext="edit" colors="#ddd"/>
    </o:shapedefaults>
    <o:shapelayout v:ext="edit">
      <o:idmap v:ext="edit" data="1"/>
    </o:shapelayout>
  </w:shapeDefaults>
  <w:decimalSymbol w:val=","/>
  <w:listSeparator w:val=";"/>
  <w14:docId w14:val="1A269E28"/>
  <w15:chartTrackingRefBased/>
  <w15:docId w15:val="{C7C5FB4C-FC6A-46B7-B0D2-93BF9B630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pPr>
        <w:spacing w:line="240" w:lineRule="atLeast"/>
      </w:pPr>
    </w:pPrDefault>
  </w:docDefaults>
  <w:latentStyles w:defLockedState="0" w:defUIPriority="98" w:defSemiHidden="0" w:defUnhideWhenUsed="0" w:defQFormat="0" w:count="376">
    <w:lsdException w:name="Normal" w:uiPriority="4"/>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 w:unhideWhenUsed="1"/>
    <w:lsdException w:name="toc 2" w:semiHidden="1" w:uiPriority="4" w:unhideWhenUsed="1"/>
    <w:lsdException w:name="toc 3" w:semiHidden="1" w:uiPriority="4" w:unhideWhenUsed="1"/>
    <w:lsdException w:name="toc 4" w:semiHidden="1" w:uiPriority="4" w:unhideWhenUsed="1"/>
    <w:lsdException w:name="toc 5" w:semiHidden="1" w:uiPriority="4" w:unhideWhenUsed="1"/>
    <w:lsdException w:name="toc 6" w:semiHidden="1" w:uiPriority="4" w:unhideWhenUsed="1"/>
    <w:lsdException w:name="toc 7" w:semiHidden="1" w:uiPriority="4" w:unhideWhenUsed="1"/>
    <w:lsdException w:name="toc 8" w:semiHidden="1" w:uiPriority="4" w:unhideWhenUsed="1"/>
    <w:lsdException w:name="toc 9" w:semiHidden="1" w:uiPriority="4" w:unhideWhenUsed="1"/>
    <w:lsdException w:name="Normal Indent" w:semiHidden="1" w:unhideWhenUsed="1"/>
    <w:lsdException w:name="footnote text" w:semiHidden="1" w:uiPriority="4"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4" w:unhideWhenUsed="1" w:qFormat="1"/>
    <w:lsdException w:name="table of figures" w:semiHidden="1" w:uiPriority="4"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iPriority="4" w:unhideWhenUsed="1"/>
    <w:lsdException w:name="endnote text" w:semiHidden="1" w:uiPriority="4"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4" w:unhideWhenUsed="1"/>
    <w:lsdException w:name="FollowedHyperlink" w:semiHidden="1" w:uiPriority="4"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iPriority="0" w:unhideWhenUsed="1"/>
    <w:lsdException w:name="Placeholder Text" w:semiHidden="1"/>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Standaard Emtio"/>
    <w:next w:val="BasistekstEmtio"/>
    <w:uiPriority w:val="4"/>
    <w:rsid w:val="00752725"/>
    <w:pPr>
      <w:spacing w:line="260" w:lineRule="atLeast"/>
    </w:pPr>
    <w:rPr>
      <w:rFonts w:ascii="Montserrat" w:hAnsi="Montserrat" w:cs="Maiandra GD"/>
      <w:color w:val="000000" w:themeColor="text1"/>
      <w:sz w:val="18"/>
      <w:szCs w:val="18"/>
    </w:rPr>
  </w:style>
  <w:style w:type="paragraph" w:styleId="Heading1">
    <w:name w:val="heading 1"/>
    <w:aliases w:val="Kop 1 Emtio,(Hoofdstuk) Emtio"/>
    <w:basedOn w:val="ZsysbasisEmtio"/>
    <w:next w:val="BasistekstEmtio"/>
    <w:qFormat/>
    <w:rsid w:val="00345315"/>
    <w:pPr>
      <w:keepNext/>
      <w:keepLines/>
      <w:numPr>
        <w:numId w:val="47"/>
      </w:numPr>
      <w:outlineLvl w:val="0"/>
    </w:pPr>
    <w:rPr>
      <w:b/>
      <w:bCs/>
      <w:sz w:val="24"/>
      <w:szCs w:val="32"/>
    </w:rPr>
  </w:style>
  <w:style w:type="paragraph" w:styleId="Heading2">
    <w:name w:val="heading 2"/>
    <w:aliases w:val="Kop 2 Emtio,(Paragraaf) Emtio"/>
    <w:basedOn w:val="ZsysbasisEmtio"/>
    <w:next w:val="BasistekstEmtio"/>
    <w:link w:val="Heading2Char"/>
    <w:qFormat/>
    <w:rsid w:val="00345315"/>
    <w:pPr>
      <w:keepNext/>
      <w:keepLines/>
      <w:numPr>
        <w:ilvl w:val="1"/>
        <w:numId w:val="47"/>
      </w:numPr>
      <w:outlineLvl w:val="1"/>
    </w:pPr>
    <w:rPr>
      <w:b/>
      <w:bCs/>
      <w:iCs/>
      <w:szCs w:val="28"/>
    </w:rPr>
  </w:style>
  <w:style w:type="paragraph" w:styleId="Heading3">
    <w:name w:val="heading 3"/>
    <w:aliases w:val="Kop 3 Emtio,(Subparagraaf) Emtio"/>
    <w:basedOn w:val="ZsysbasisEmtio"/>
    <w:next w:val="BasistekstEmtio"/>
    <w:qFormat/>
    <w:rsid w:val="00345315"/>
    <w:pPr>
      <w:keepNext/>
      <w:keepLines/>
      <w:numPr>
        <w:ilvl w:val="2"/>
        <w:numId w:val="47"/>
      </w:numPr>
      <w:outlineLvl w:val="2"/>
    </w:pPr>
    <w:rPr>
      <w:i/>
      <w:iCs/>
    </w:rPr>
  </w:style>
  <w:style w:type="paragraph" w:styleId="Heading4">
    <w:name w:val="heading 4"/>
    <w:aliases w:val="Kop 4 Emtio,Kop 4 (Subsubparagraaf) Emtio"/>
    <w:basedOn w:val="ZsysbasisEmtio"/>
    <w:next w:val="BasistekstEmtio"/>
    <w:qFormat/>
    <w:rsid w:val="00345315"/>
    <w:pPr>
      <w:keepNext/>
      <w:keepLines/>
      <w:numPr>
        <w:ilvl w:val="3"/>
        <w:numId w:val="47"/>
      </w:numPr>
      <w:outlineLvl w:val="3"/>
    </w:pPr>
    <w:rPr>
      <w:bCs/>
      <w:szCs w:val="24"/>
    </w:rPr>
  </w:style>
  <w:style w:type="paragraph" w:styleId="Heading5">
    <w:name w:val="heading 5"/>
    <w:aliases w:val="Kop 5 Emtio"/>
    <w:basedOn w:val="ZsysbasisEmtio"/>
    <w:next w:val="BasistekstEmtio"/>
    <w:qFormat/>
    <w:rsid w:val="00345315"/>
    <w:pPr>
      <w:keepNext/>
      <w:keepLines/>
      <w:numPr>
        <w:ilvl w:val="4"/>
        <w:numId w:val="47"/>
      </w:numPr>
      <w:outlineLvl w:val="4"/>
    </w:pPr>
    <w:rPr>
      <w:bCs/>
      <w:iCs/>
      <w:szCs w:val="22"/>
    </w:rPr>
  </w:style>
  <w:style w:type="paragraph" w:styleId="Heading6">
    <w:name w:val="heading 6"/>
    <w:aliases w:val="Kop 6 Emtio"/>
    <w:basedOn w:val="ZsysbasisEmtio"/>
    <w:next w:val="BasistekstEmtio"/>
    <w:qFormat/>
    <w:rsid w:val="00345315"/>
    <w:pPr>
      <w:keepNext/>
      <w:keepLines/>
      <w:numPr>
        <w:ilvl w:val="5"/>
        <w:numId w:val="47"/>
      </w:numPr>
      <w:outlineLvl w:val="5"/>
    </w:pPr>
  </w:style>
  <w:style w:type="paragraph" w:styleId="Heading7">
    <w:name w:val="heading 7"/>
    <w:aliases w:val="Kop 7 Emtio"/>
    <w:basedOn w:val="ZsysbasisEmtio"/>
    <w:next w:val="BasistekstEmtio"/>
    <w:qFormat/>
    <w:rsid w:val="00345315"/>
    <w:pPr>
      <w:keepNext/>
      <w:keepLines/>
      <w:numPr>
        <w:ilvl w:val="6"/>
        <w:numId w:val="47"/>
      </w:numPr>
      <w:outlineLvl w:val="6"/>
    </w:pPr>
    <w:rPr>
      <w:bCs/>
      <w:szCs w:val="20"/>
    </w:rPr>
  </w:style>
  <w:style w:type="paragraph" w:styleId="Heading8">
    <w:name w:val="heading 8"/>
    <w:aliases w:val="Kop 8 Emtio"/>
    <w:basedOn w:val="ZsysbasisEmtio"/>
    <w:next w:val="BasistekstEmtio"/>
    <w:qFormat/>
    <w:rsid w:val="00345315"/>
    <w:pPr>
      <w:keepNext/>
      <w:keepLines/>
      <w:numPr>
        <w:ilvl w:val="7"/>
        <w:numId w:val="47"/>
      </w:numPr>
      <w:outlineLvl w:val="7"/>
    </w:pPr>
    <w:rPr>
      <w:iCs/>
      <w:szCs w:val="20"/>
    </w:rPr>
  </w:style>
  <w:style w:type="paragraph" w:styleId="Heading9">
    <w:name w:val="heading 9"/>
    <w:aliases w:val="Kop 9 Emtio"/>
    <w:basedOn w:val="ZsysbasisEmtio"/>
    <w:next w:val="BasistekstEmtio"/>
    <w:qFormat/>
    <w:rsid w:val="00345315"/>
    <w:pPr>
      <w:keepNext/>
      <w:keepLines/>
      <w:numPr>
        <w:ilvl w:val="8"/>
        <w:numId w:val="47"/>
      </w:numPr>
      <w:outlineLvl w:val="8"/>
    </w:pPr>
    <w:rPr>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stekstEmtio">
    <w:name w:val="Basistekst Emtio"/>
    <w:basedOn w:val="ZsysbasisEmtio"/>
    <w:link w:val="BasistekstEmtioChar"/>
    <w:qFormat/>
    <w:rsid w:val="00122DED"/>
  </w:style>
  <w:style w:type="paragraph" w:customStyle="1" w:styleId="ZsysbasisEmtio">
    <w:name w:val="Zsysbasis Emtio"/>
    <w:next w:val="BasistekstEmtio"/>
    <w:link w:val="ZsysbasisEmtioChar"/>
    <w:uiPriority w:val="4"/>
    <w:semiHidden/>
    <w:rsid w:val="00066DF0"/>
    <w:pPr>
      <w:spacing w:line="260" w:lineRule="atLeast"/>
    </w:pPr>
    <w:rPr>
      <w:rFonts w:ascii="Montserrat" w:hAnsi="Montserrat" w:cs="Maiandra GD"/>
      <w:color w:val="000000" w:themeColor="text1"/>
      <w:sz w:val="18"/>
      <w:szCs w:val="18"/>
    </w:rPr>
  </w:style>
  <w:style w:type="paragraph" w:customStyle="1" w:styleId="BasistekstvetEmtio">
    <w:name w:val="Basistekst vet Emtio"/>
    <w:basedOn w:val="ZsysbasisEmtio"/>
    <w:next w:val="BasistekstEmtio"/>
    <w:uiPriority w:val="1"/>
    <w:qFormat/>
    <w:rsid w:val="00122DED"/>
    <w:rPr>
      <w:b/>
      <w:bCs/>
    </w:rPr>
  </w:style>
  <w:style w:type="character" w:styleId="FollowedHyperlink">
    <w:name w:val="FollowedHyperlink"/>
    <w:aliases w:val="GevolgdeHyperlink Emtio"/>
    <w:basedOn w:val="DefaultParagraphFont"/>
    <w:uiPriority w:val="4"/>
    <w:rsid w:val="00B460C2"/>
    <w:rPr>
      <w:color w:val="auto"/>
      <w:u w:val="none"/>
    </w:rPr>
  </w:style>
  <w:style w:type="character" w:styleId="Hyperlink">
    <w:name w:val="Hyperlink"/>
    <w:aliases w:val="Hyperlink Emtio"/>
    <w:basedOn w:val="DefaultParagraphFont"/>
    <w:uiPriority w:val="4"/>
    <w:rsid w:val="00B460C2"/>
    <w:rPr>
      <w:color w:val="auto"/>
      <w:u w:val="none"/>
    </w:rPr>
  </w:style>
  <w:style w:type="paragraph" w:customStyle="1" w:styleId="AdresvakEmtio">
    <w:name w:val="Adresvak Emtio"/>
    <w:basedOn w:val="ZsysbasisEmtio"/>
    <w:uiPriority w:val="4"/>
    <w:rsid w:val="00F33BAD"/>
    <w:pPr>
      <w:spacing w:line="260" w:lineRule="exact"/>
    </w:pPr>
    <w:rPr>
      <w:noProof/>
    </w:rPr>
  </w:style>
  <w:style w:type="paragraph" w:styleId="Header">
    <w:name w:val="header"/>
    <w:basedOn w:val="ZsysbasisEmtio"/>
    <w:next w:val="BasistekstEmtio"/>
    <w:uiPriority w:val="98"/>
    <w:semiHidden/>
    <w:rsid w:val="00122DED"/>
  </w:style>
  <w:style w:type="paragraph" w:styleId="Footer">
    <w:name w:val="footer"/>
    <w:basedOn w:val="ZsysbasisEmtio"/>
    <w:next w:val="BasistekstEmtio"/>
    <w:link w:val="FooterChar"/>
    <w:uiPriority w:val="99"/>
    <w:rsid w:val="00122DED"/>
    <w:pPr>
      <w:jc w:val="right"/>
    </w:pPr>
  </w:style>
  <w:style w:type="paragraph" w:customStyle="1" w:styleId="KoptekstEmtio">
    <w:name w:val="Koptekst Emtio"/>
    <w:basedOn w:val="ZsysbasisdocumentgegevensEmtio"/>
    <w:uiPriority w:val="4"/>
    <w:rsid w:val="00122DED"/>
  </w:style>
  <w:style w:type="paragraph" w:customStyle="1" w:styleId="VoettekstEmtio">
    <w:name w:val="Voettekst Emtio"/>
    <w:basedOn w:val="ZsysbasisdocumentgegevensEmtio"/>
    <w:uiPriority w:val="4"/>
    <w:rsid w:val="00E334BB"/>
  </w:style>
  <w:style w:type="numbering" w:styleId="111111">
    <w:name w:val="Outline List 2"/>
    <w:basedOn w:val="NoList"/>
    <w:uiPriority w:val="98"/>
    <w:semiHidden/>
    <w:rsid w:val="00E07762"/>
    <w:pPr>
      <w:numPr>
        <w:numId w:val="5"/>
      </w:numPr>
    </w:pPr>
  </w:style>
  <w:style w:type="numbering" w:styleId="1ai">
    <w:name w:val="Outline List 1"/>
    <w:basedOn w:val="NoList"/>
    <w:uiPriority w:val="98"/>
    <w:semiHidden/>
    <w:rsid w:val="00E07762"/>
    <w:pPr>
      <w:numPr>
        <w:numId w:val="6"/>
      </w:numPr>
    </w:pPr>
  </w:style>
  <w:style w:type="paragraph" w:customStyle="1" w:styleId="BasistekstcursiefEmtio">
    <w:name w:val="Basistekst cursief Emtio"/>
    <w:basedOn w:val="ZsysbasisEmtio"/>
    <w:next w:val="BasistekstEmtio"/>
    <w:uiPriority w:val="2"/>
    <w:qFormat/>
    <w:rsid w:val="00122DED"/>
    <w:rPr>
      <w:i/>
      <w:iCs/>
    </w:rPr>
  </w:style>
  <w:style w:type="table" w:styleId="Table3Deffects1">
    <w:name w:val="Table 3D effects 1"/>
    <w:basedOn w:val="TableNormal"/>
    <w:semiHidden/>
    <w:rsid w:val="00451FD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51FD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51FD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alutation">
    <w:name w:val="Salutation"/>
    <w:basedOn w:val="ZsysbasisEmtio"/>
    <w:next w:val="BasistekstEmtio"/>
    <w:uiPriority w:val="98"/>
    <w:semiHidden/>
    <w:rsid w:val="0020607F"/>
  </w:style>
  <w:style w:type="paragraph" w:styleId="EnvelopeAddress">
    <w:name w:val="envelope address"/>
    <w:basedOn w:val="ZsysbasisEmtio"/>
    <w:next w:val="BasistekstEmtio"/>
    <w:uiPriority w:val="98"/>
    <w:semiHidden/>
    <w:rsid w:val="0020607F"/>
  </w:style>
  <w:style w:type="paragraph" w:styleId="Closing">
    <w:name w:val="Closing"/>
    <w:basedOn w:val="ZsysbasisEmtio"/>
    <w:next w:val="BasistekstEmtio"/>
    <w:uiPriority w:val="98"/>
    <w:semiHidden/>
    <w:rsid w:val="0020607F"/>
  </w:style>
  <w:style w:type="paragraph" w:customStyle="1" w:styleId="Inspring1eniveauEmtio">
    <w:name w:val="Inspring 1e niveau Emtio"/>
    <w:basedOn w:val="ZsysbasisEmtio"/>
    <w:uiPriority w:val="4"/>
    <w:qFormat/>
    <w:rsid w:val="00122DED"/>
    <w:pPr>
      <w:tabs>
        <w:tab w:val="left" w:pos="284"/>
      </w:tabs>
      <w:ind w:left="284" w:hanging="284"/>
    </w:pPr>
  </w:style>
  <w:style w:type="paragraph" w:customStyle="1" w:styleId="Inspring2eniveauEmtio">
    <w:name w:val="Inspring 2e niveau Emtio"/>
    <w:basedOn w:val="ZsysbasisEmtio"/>
    <w:uiPriority w:val="4"/>
    <w:qFormat/>
    <w:rsid w:val="00122DED"/>
    <w:pPr>
      <w:tabs>
        <w:tab w:val="left" w:pos="567"/>
      </w:tabs>
      <w:ind w:left="568" w:hanging="284"/>
    </w:pPr>
  </w:style>
  <w:style w:type="paragraph" w:customStyle="1" w:styleId="Inspring3eniveauEmtio">
    <w:name w:val="Inspring 3e niveau Emtio"/>
    <w:basedOn w:val="ZsysbasisEmtio"/>
    <w:uiPriority w:val="4"/>
    <w:qFormat/>
    <w:rsid w:val="00122DED"/>
    <w:pPr>
      <w:tabs>
        <w:tab w:val="left" w:pos="851"/>
      </w:tabs>
      <w:ind w:left="851" w:hanging="284"/>
    </w:pPr>
  </w:style>
  <w:style w:type="paragraph" w:customStyle="1" w:styleId="Zwevend1eniveauEmtio">
    <w:name w:val="Zwevend 1e niveau Emtio"/>
    <w:basedOn w:val="ZsysbasisEmtio"/>
    <w:uiPriority w:val="4"/>
    <w:qFormat/>
    <w:rsid w:val="00122DED"/>
    <w:pPr>
      <w:ind w:left="284"/>
    </w:pPr>
  </w:style>
  <w:style w:type="paragraph" w:customStyle="1" w:styleId="Zwevend2eniveauEmtio">
    <w:name w:val="Zwevend 2e niveau Emtio"/>
    <w:basedOn w:val="ZsysbasisEmtio"/>
    <w:uiPriority w:val="4"/>
    <w:qFormat/>
    <w:rsid w:val="00122DED"/>
    <w:pPr>
      <w:ind w:left="567"/>
    </w:pPr>
  </w:style>
  <w:style w:type="paragraph" w:customStyle="1" w:styleId="Zwevend3eniveauEmtio">
    <w:name w:val="Zwevend 3e niveau Emtio"/>
    <w:basedOn w:val="ZsysbasisEmtio"/>
    <w:uiPriority w:val="4"/>
    <w:qFormat/>
    <w:rsid w:val="00122DED"/>
    <w:pPr>
      <w:ind w:left="851"/>
    </w:pPr>
  </w:style>
  <w:style w:type="paragraph" w:styleId="TOC1">
    <w:name w:val="toc 1"/>
    <w:aliases w:val="Inhopg 1 Emtio"/>
    <w:basedOn w:val="ZsysbasistocEmtio"/>
    <w:next w:val="BasistekstEmtio"/>
    <w:uiPriority w:val="4"/>
    <w:rsid w:val="00E65900"/>
    <w:rPr>
      <w:b/>
    </w:rPr>
  </w:style>
  <w:style w:type="paragraph" w:styleId="TOC2">
    <w:name w:val="toc 2"/>
    <w:aliases w:val="Inhopg 2 Emtio"/>
    <w:basedOn w:val="ZsysbasistocEmtio"/>
    <w:next w:val="BasistekstEmtio"/>
    <w:uiPriority w:val="4"/>
    <w:rsid w:val="00E65900"/>
  </w:style>
  <w:style w:type="paragraph" w:styleId="TOC3">
    <w:name w:val="toc 3"/>
    <w:aliases w:val="Inhopg 3 Emtio"/>
    <w:basedOn w:val="ZsysbasistocEmtio"/>
    <w:next w:val="BasistekstEmtio"/>
    <w:uiPriority w:val="4"/>
    <w:rsid w:val="00E65900"/>
  </w:style>
  <w:style w:type="paragraph" w:styleId="TOC4">
    <w:name w:val="toc 4"/>
    <w:aliases w:val="Inhopg 4 Emtio"/>
    <w:basedOn w:val="ZsysbasistocEmtio"/>
    <w:next w:val="BasistekstEmtio"/>
    <w:uiPriority w:val="4"/>
    <w:rsid w:val="00122DED"/>
  </w:style>
  <w:style w:type="paragraph" w:styleId="TableofAuthorities">
    <w:name w:val="table of authorities"/>
    <w:basedOn w:val="ZsysbasisEmtio"/>
    <w:next w:val="BasistekstEmtio"/>
    <w:uiPriority w:val="98"/>
    <w:semiHidden/>
    <w:rsid w:val="00F33259"/>
    <w:pPr>
      <w:ind w:left="180" w:hanging="180"/>
    </w:pPr>
  </w:style>
  <w:style w:type="paragraph" w:styleId="Index2">
    <w:name w:val="index 2"/>
    <w:basedOn w:val="ZsysbasisEmtio"/>
    <w:next w:val="BasistekstEmtio"/>
    <w:uiPriority w:val="98"/>
    <w:semiHidden/>
    <w:rsid w:val="00122DED"/>
  </w:style>
  <w:style w:type="paragraph" w:styleId="Index3">
    <w:name w:val="index 3"/>
    <w:basedOn w:val="ZsysbasisEmtio"/>
    <w:next w:val="BasistekstEmtio"/>
    <w:uiPriority w:val="98"/>
    <w:semiHidden/>
    <w:rsid w:val="00122DED"/>
  </w:style>
  <w:style w:type="paragraph" w:styleId="Subtitle">
    <w:name w:val="Subtitle"/>
    <w:basedOn w:val="ZsysbasisEmtio"/>
    <w:next w:val="BasistekstEmtio"/>
    <w:uiPriority w:val="98"/>
    <w:semiHidden/>
    <w:rsid w:val="00122DED"/>
  </w:style>
  <w:style w:type="paragraph" w:styleId="Title">
    <w:name w:val="Title"/>
    <w:basedOn w:val="ZsysbasisEmtio"/>
    <w:next w:val="BasistekstEmtio"/>
    <w:uiPriority w:val="98"/>
    <w:semiHidden/>
    <w:rsid w:val="00122DED"/>
  </w:style>
  <w:style w:type="paragraph" w:customStyle="1" w:styleId="Kop2zondernummerEmtio">
    <w:name w:val="Kop 2 zonder nummer Emtio"/>
    <w:basedOn w:val="ZsysbasisEmtio"/>
    <w:next w:val="BasistekstEmtio"/>
    <w:uiPriority w:val="4"/>
    <w:qFormat/>
    <w:rsid w:val="00FA269F"/>
    <w:pPr>
      <w:keepNext/>
      <w:keepLines/>
    </w:pPr>
    <w:rPr>
      <w:b/>
      <w:szCs w:val="28"/>
    </w:rPr>
  </w:style>
  <w:style w:type="character" w:styleId="PageNumber">
    <w:name w:val="page number"/>
    <w:basedOn w:val="DefaultParagraphFont"/>
    <w:uiPriority w:val="98"/>
    <w:semiHidden/>
    <w:rsid w:val="00122DED"/>
  </w:style>
  <w:style w:type="character" w:customStyle="1" w:styleId="zsysVeldMarkering">
    <w:name w:val="zsysVeldMarkering"/>
    <w:basedOn w:val="DefaultParagraphFont"/>
    <w:uiPriority w:val="97"/>
    <w:semiHidden/>
    <w:rsid w:val="00DF1BBC"/>
    <w:rPr>
      <w:color w:val="000000"/>
      <w:bdr w:val="none" w:sz="0" w:space="0" w:color="auto"/>
      <w:shd w:val="clear" w:color="auto" w:fill="FFFF00"/>
    </w:rPr>
  </w:style>
  <w:style w:type="paragraph" w:customStyle="1" w:styleId="Kop1zondernummerEmtio">
    <w:name w:val="Kop 1 zonder nummer Emtio"/>
    <w:basedOn w:val="ZsysbasisEmtio"/>
    <w:next w:val="BasistekstEmtio"/>
    <w:uiPriority w:val="4"/>
    <w:qFormat/>
    <w:rsid w:val="00B30352"/>
    <w:pPr>
      <w:keepNext/>
      <w:keepLines/>
    </w:pPr>
    <w:rPr>
      <w:b/>
      <w:sz w:val="24"/>
      <w:szCs w:val="32"/>
    </w:rPr>
  </w:style>
  <w:style w:type="paragraph" w:customStyle="1" w:styleId="Kop3zondernummerEmtio">
    <w:name w:val="Kop 3 zonder nummer Emtio"/>
    <w:basedOn w:val="ZsysbasisEmtio"/>
    <w:next w:val="BasistekstEmtio"/>
    <w:uiPriority w:val="4"/>
    <w:qFormat/>
    <w:rsid w:val="000E1539"/>
    <w:pPr>
      <w:keepNext/>
      <w:keepLines/>
    </w:pPr>
    <w:rPr>
      <w:i/>
    </w:rPr>
  </w:style>
  <w:style w:type="paragraph" w:styleId="Index4">
    <w:name w:val="index 4"/>
    <w:basedOn w:val="Normal"/>
    <w:next w:val="Normal"/>
    <w:uiPriority w:val="98"/>
    <w:semiHidden/>
    <w:rsid w:val="00122DED"/>
    <w:pPr>
      <w:ind w:left="720" w:hanging="180"/>
    </w:pPr>
  </w:style>
  <w:style w:type="paragraph" w:styleId="Index5">
    <w:name w:val="index 5"/>
    <w:basedOn w:val="Normal"/>
    <w:next w:val="Normal"/>
    <w:uiPriority w:val="98"/>
    <w:semiHidden/>
    <w:rsid w:val="00122DED"/>
    <w:pPr>
      <w:ind w:left="900" w:hanging="180"/>
    </w:pPr>
  </w:style>
  <w:style w:type="paragraph" w:styleId="Index6">
    <w:name w:val="index 6"/>
    <w:basedOn w:val="Normal"/>
    <w:next w:val="Normal"/>
    <w:uiPriority w:val="98"/>
    <w:semiHidden/>
    <w:rsid w:val="00122DED"/>
    <w:pPr>
      <w:ind w:left="1080" w:hanging="180"/>
    </w:pPr>
  </w:style>
  <w:style w:type="paragraph" w:styleId="Index7">
    <w:name w:val="index 7"/>
    <w:basedOn w:val="Normal"/>
    <w:next w:val="Normal"/>
    <w:uiPriority w:val="98"/>
    <w:semiHidden/>
    <w:rsid w:val="00122DED"/>
    <w:pPr>
      <w:ind w:left="1260" w:hanging="180"/>
    </w:pPr>
  </w:style>
  <w:style w:type="paragraph" w:styleId="Index8">
    <w:name w:val="index 8"/>
    <w:basedOn w:val="Normal"/>
    <w:next w:val="Normal"/>
    <w:uiPriority w:val="98"/>
    <w:semiHidden/>
    <w:rsid w:val="00122DED"/>
    <w:pPr>
      <w:ind w:left="1440" w:hanging="180"/>
    </w:pPr>
  </w:style>
  <w:style w:type="paragraph" w:styleId="Index9">
    <w:name w:val="index 9"/>
    <w:basedOn w:val="Normal"/>
    <w:next w:val="Normal"/>
    <w:uiPriority w:val="98"/>
    <w:semiHidden/>
    <w:rsid w:val="00122DED"/>
    <w:pPr>
      <w:ind w:left="1620" w:hanging="180"/>
    </w:pPr>
  </w:style>
  <w:style w:type="paragraph" w:styleId="TOC5">
    <w:name w:val="toc 5"/>
    <w:aliases w:val="Inhopg 5 Emtio"/>
    <w:basedOn w:val="ZsysbasistocEmtio"/>
    <w:next w:val="BasistekstEmtio"/>
    <w:uiPriority w:val="4"/>
    <w:rsid w:val="003964D4"/>
  </w:style>
  <w:style w:type="paragraph" w:styleId="TOC6">
    <w:name w:val="toc 6"/>
    <w:aliases w:val="Inhopg 6 Emtio"/>
    <w:basedOn w:val="ZsysbasistocEmtio"/>
    <w:next w:val="BasistekstEmtio"/>
    <w:uiPriority w:val="4"/>
    <w:rsid w:val="003964D4"/>
  </w:style>
  <w:style w:type="paragraph" w:styleId="TOC7">
    <w:name w:val="toc 7"/>
    <w:aliases w:val="Inhopg 7 Emtio"/>
    <w:basedOn w:val="ZsysbasistocEmtio"/>
    <w:next w:val="BasistekstEmtio"/>
    <w:uiPriority w:val="4"/>
    <w:rsid w:val="003964D4"/>
  </w:style>
  <w:style w:type="paragraph" w:styleId="TOC8">
    <w:name w:val="toc 8"/>
    <w:aliases w:val="Inhopg 8 Emtio"/>
    <w:basedOn w:val="ZsysbasistocEmtio"/>
    <w:next w:val="BasistekstEmtio"/>
    <w:uiPriority w:val="4"/>
    <w:rsid w:val="003964D4"/>
  </w:style>
  <w:style w:type="paragraph" w:styleId="TOC9">
    <w:name w:val="toc 9"/>
    <w:aliases w:val="Inhopg 9 Emtio"/>
    <w:basedOn w:val="ZsysbasistocEmtio"/>
    <w:next w:val="BasistekstEmtio"/>
    <w:uiPriority w:val="4"/>
    <w:rsid w:val="003964D4"/>
  </w:style>
  <w:style w:type="paragraph" w:styleId="EnvelopeReturn">
    <w:name w:val="envelope return"/>
    <w:basedOn w:val="ZsysbasisEmtio"/>
    <w:next w:val="BasistekstEmtio"/>
    <w:uiPriority w:val="98"/>
    <w:semiHidden/>
    <w:rsid w:val="0020607F"/>
  </w:style>
  <w:style w:type="numbering" w:styleId="ArticleSection">
    <w:name w:val="Outline List 3"/>
    <w:basedOn w:val="NoList"/>
    <w:uiPriority w:val="98"/>
    <w:semiHidden/>
    <w:rsid w:val="00E07762"/>
    <w:pPr>
      <w:numPr>
        <w:numId w:val="7"/>
      </w:numPr>
    </w:pPr>
  </w:style>
  <w:style w:type="paragraph" w:styleId="MessageHeader">
    <w:name w:val="Message Header"/>
    <w:basedOn w:val="ZsysbasisEmtio"/>
    <w:next w:val="BasistekstEmtio"/>
    <w:uiPriority w:val="98"/>
    <w:semiHidden/>
    <w:rsid w:val="0020607F"/>
  </w:style>
  <w:style w:type="paragraph" w:styleId="BlockText">
    <w:name w:val="Block Text"/>
    <w:basedOn w:val="ZsysbasisEmtio"/>
    <w:next w:val="BasistekstEmtio"/>
    <w:uiPriority w:val="98"/>
    <w:semiHidden/>
    <w:rsid w:val="0020607F"/>
  </w:style>
  <w:style w:type="table" w:styleId="TableSimple1">
    <w:name w:val="Table Simple 1"/>
    <w:basedOn w:val="TableNormal"/>
    <w:semiHidden/>
    <w:rsid w:val="008D7BD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8D7B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8D7BD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semiHidden/>
    <w:rsid w:val="008D7BD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8D7BD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ZsysbasisEmtio"/>
    <w:next w:val="BasistekstEmtio"/>
    <w:uiPriority w:val="98"/>
    <w:semiHidden/>
    <w:rsid w:val="0020607F"/>
  </w:style>
  <w:style w:type="paragraph" w:styleId="Signature">
    <w:name w:val="Signature"/>
    <w:basedOn w:val="ZsysbasisEmtio"/>
    <w:next w:val="BasistekstEmtio"/>
    <w:uiPriority w:val="98"/>
    <w:semiHidden/>
    <w:rsid w:val="0020607F"/>
  </w:style>
  <w:style w:type="paragraph" w:styleId="HTMLPreformatted">
    <w:name w:val="HTML Preformatted"/>
    <w:basedOn w:val="ZsysbasisEmtio"/>
    <w:next w:val="BasistekstEmtio"/>
    <w:uiPriority w:val="98"/>
    <w:semiHidden/>
    <w:rsid w:val="0020607F"/>
  </w:style>
  <w:style w:type="table" w:styleId="LightList-Accent6">
    <w:name w:val="Light List Accent 6"/>
    <w:basedOn w:val="TableNormal"/>
    <w:uiPriority w:val="61"/>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pPr>
        <w:spacing w:before="0" w:after="0" w:line="240" w:lineRule="auto"/>
      </w:pPr>
      <w:rPr>
        <w:b/>
        <w:bCs/>
        <w:color w:val="FFFFFF" w:themeColor="background1"/>
      </w:rPr>
      <w:tblPr/>
      <w:tcPr>
        <w:shd w:val="clear" w:color="auto" w:fill="EDEDEB" w:themeFill="accent6"/>
      </w:tcPr>
    </w:tblStylePr>
    <w:tblStylePr w:type="lastRow">
      <w:pPr>
        <w:spacing w:before="0" w:after="0" w:line="240" w:lineRule="auto"/>
      </w:pPr>
      <w:rPr>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tcBorders>
      </w:tcPr>
    </w:tblStylePr>
    <w:tblStylePr w:type="firstCol">
      <w:rPr>
        <w:b/>
        <w:bCs/>
      </w:rPr>
    </w:tblStylePr>
    <w:tblStylePr w:type="lastCol">
      <w:rPr>
        <w:b/>
        <w:bCs/>
      </w:r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style>
  <w:style w:type="table" w:styleId="LightList-Accent5">
    <w:name w:val="Light List Accent 5"/>
    <w:basedOn w:val="TableNormal"/>
    <w:uiPriority w:val="61"/>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pPr>
        <w:spacing w:before="0" w:after="0" w:line="240" w:lineRule="auto"/>
      </w:pPr>
      <w:rPr>
        <w:b/>
        <w:bCs/>
        <w:color w:val="FFFFFF" w:themeColor="background1"/>
      </w:rPr>
      <w:tblPr/>
      <w:tcPr>
        <w:shd w:val="clear" w:color="auto" w:fill="F43F9D" w:themeFill="accent5"/>
      </w:tcPr>
    </w:tblStylePr>
    <w:tblStylePr w:type="lastRow">
      <w:pPr>
        <w:spacing w:before="0" w:after="0" w:line="240" w:lineRule="auto"/>
      </w:pPr>
      <w:rPr>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tcBorders>
      </w:tcPr>
    </w:tblStylePr>
    <w:tblStylePr w:type="firstCol">
      <w:rPr>
        <w:b/>
        <w:bCs/>
      </w:rPr>
    </w:tblStylePr>
    <w:tblStylePr w:type="lastCol">
      <w:rPr>
        <w:b/>
        <w:bCs/>
      </w:r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style>
  <w:style w:type="table" w:styleId="LightList-Accent4">
    <w:name w:val="Light List Accent 4"/>
    <w:basedOn w:val="TableNormal"/>
    <w:uiPriority w:val="61"/>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pPr>
        <w:spacing w:before="0" w:after="0" w:line="240" w:lineRule="auto"/>
      </w:pPr>
      <w:rPr>
        <w:b/>
        <w:bCs/>
        <w:color w:val="FFFFFF" w:themeColor="background1"/>
      </w:rPr>
      <w:tblPr/>
      <w:tcPr>
        <w:shd w:val="clear" w:color="auto" w:fill="3B499F" w:themeFill="accent4"/>
      </w:tcPr>
    </w:tblStylePr>
    <w:tblStylePr w:type="lastRow">
      <w:pPr>
        <w:spacing w:before="0" w:after="0" w:line="240" w:lineRule="auto"/>
      </w:pPr>
      <w:rPr>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tcBorders>
      </w:tcPr>
    </w:tblStylePr>
    <w:tblStylePr w:type="firstCol">
      <w:rPr>
        <w:b/>
        <w:bCs/>
      </w:rPr>
    </w:tblStylePr>
    <w:tblStylePr w:type="lastCol">
      <w:rPr>
        <w:b/>
        <w:bCs/>
      </w:r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style>
  <w:style w:type="table" w:styleId="LightList-Accent3">
    <w:name w:val="Light List Accent 3"/>
    <w:basedOn w:val="TableNormal"/>
    <w:uiPriority w:val="61"/>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pPr>
        <w:spacing w:before="0" w:after="0" w:line="240" w:lineRule="auto"/>
      </w:pPr>
      <w:rPr>
        <w:b/>
        <w:bCs/>
        <w:color w:val="FFFFFF" w:themeColor="background1"/>
      </w:rPr>
      <w:tblPr/>
      <w:tcPr>
        <w:shd w:val="clear" w:color="auto" w:fill="BB3B82" w:themeFill="accent3"/>
      </w:tcPr>
    </w:tblStylePr>
    <w:tblStylePr w:type="lastRow">
      <w:pPr>
        <w:spacing w:before="0" w:after="0" w:line="240" w:lineRule="auto"/>
      </w:pPr>
      <w:rPr>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tcBorders>
      </w:tcPr>
    </w:tblStylePr>
    <w:tblStylePr w:type="firstCol">
      <w:rPr>
        <w:b/>
        <w:bCs/>
      </w:rPr>
    </w:tblStylePr>
    <w:tblStylePr w:type="lastCol">
      <w:rPr>
        <w:b/>
        <w:bCs/>
      </w:r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style>
  <w:style w:type="paragraph" w:styleId="HTMLAddress">
    <w:name w:val="HTML Address"/>
    <w:basedOn w:val="ZsysbasisEmtio"/>
    <w:next w:val="BasistekstEmtio"/>
    <w:uiPriority w:val="98"/>
    <w:semiHidden/>
    <w:rsid w:val="0020607F"/>
  </w:style>
  <w:style w:type="table" w:styleId="LightList-Accent2">
    <w:name w:val="Light List Accent 2"/>
    <w:basedOn w:val="TableNormal"/>
    <w:uiPriority w:val="61"/>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pPr>
        <w:spacing w:before="0" w:after="0" w:line="240" w:lineRule="auto"/>
      </w:pPr>
      <w:rPr>
        <w:b/>
        <w:bCs/>
        <w:color w:val="FFFFFF" w:themeColor="background1"/>
      </w:rPr>
      <w:tblPr/>
      <w:tcPr>
        <w:shd w:val="clear" w:color="auto" w:fill="762663" w:themeFill="accent2"/>
      </w:tcPr>
    </w:tblStylePr>
    <w:tblStylePr w:type="lastRow">
      <w:pPr>
        <w:spacing w:before="0" w:after="0" w:line="240" w:lineRule="auto"/>
      </w:pPr>
      <w:rPr>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tcBorders>
      </w:tcPr>
    </w:tblStylePr>
    <w:tblStylePr w:type="firstCol">
      <w:rPr>
        <w:b/>
        <w:bCs/>
      </w:rPr>
    </w:tblStylePr>
    <w:tblStylePr w:type="lastCol">
      <w:rPr>
        <w:b/>
        <w:bCs/>
      </w:r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style>
  <w:style w:type="table" w:styleId="LightShading-Accent6">
    <w:name w:val="Light Shading Accent 6"/>
    <w:basedOn w:val="TableNormal"/>
    <w:uiPriority w:val="60"/>
    <w:rsid w:val="00E07762"/>
    <w:pPr>
      <w:spacing w:line="240" w:lineRule="auto"/>
    </w:pPr>
    <w:rPr>
      <w:color w:val="B4B4AC" w:themeColor="accent6" w:themeShade="BF"/>
    </w:rPr>
    <w:tblPr>
      <w:tblStyleRowBandSize w:val="1"/>
      <w:tblStyleColBandSize w:val="1"/>
      <w:tblBorders>
        <w:top w:val="single" w:sz="8" w:space="0" w:color="EDEDEB" w:themeColor="accent6"/>
        <w:bottom w:val="single" w:sz="8" w:space="0" w:color="EDEDEB" w:themeColor="accent6"/>
      </w:tblBorders>
    </w:tblPr>
    <w:tblStylePr w:type="fir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lastRow">
      <w:pPr>
        <w:spacing w:before="0" w:after="0" w:line="240" w:lineRule="auto"/>
      </w:pPr>
      <w:rPr>
        <w:b/>
        <w:bCs/>
      </w:rPr>
      <w:tblPr/>
      <w:tcPr>
        <w:tcBorders>
          <w:top w:val="single" w:sz="8" w:space="0" w:color="EDEDEB" w:themeColor="accent6"/>
          <w:left w:val="nil"/>
          <w:bottom w:val="single" w:sz="8" w:space="0" w:color="EDEDEB"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left w:val="nil"/>
          <w:right w:val="nil"/>
          <w:insideH w:val="nil"/>
          <w:insideV w:val="nil"/>
        </w:tcBorders>
        <w:shd w:val="clear" w:color="auto" w:fill="FAFAF9" w:themeFill="accent6" w:themeFillTint="3F"/>
      </w:tcPr>
    </w:tblStylePr>
  </w:style>
  <w:style w:type="table" w:styleId="TableClassic1">
    <w:name w:val="Table Classic 1"/>
    <w:basedOn w:val="TableNormal"/>
    <w:semiHidden/>
    <w:rsid w:val="008D7BD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8D7BD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8D7BDD"/>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8D7BD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8D7BDD"/>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8D7B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8D7BD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st">
    <w:name w:val="List"/>
    <w:basedOn w:val="ZsysbasisEmtio"/>
    <w:next w:val="BasistekstEmtio"/>
    <w:uiPriority w:val="98"/>
    <w:semiHidden/>
    <w:rsid w:val="00F33259"/>
    <w:pPr>
      <w:ind w:left="284" w:hanging="284"/>
    </w:pPr>
  </w:style>
  <w:style w:type="paragraph" w:styleId="List2">
    <w:name w:val="List 2"/>
    <w:basedOn w:val="ZsysbasisEmtio"/>
    <w:next w:val="BasistekstEmtio"/>
    <w:uiPriority w:val="98"/>
    <w:semiHidden/>
    <w:rsid w:val="00F33259"/>
    <w:pPr>
      <w:ind w:left="568" w:hanging="284"/>
    </w:pPr>
  </w:style>
  <w:style w:type="paragraph" w:styleId="List3">
    <w:name w:val="List 3"/>
    <w:basedOn w:val="ZsysbasisEmtio"/>
    <w:next w:val="BasistekstEmtio"/>
    <w:uiPriority w:val="98"/>
    <w:semiHidden/>
    <w:rsid w:val="00F33259"/>
    <w:pPr>
      <w:ind w:left="851" w:hanging="284"/>
    </w:pPr>
  </w:style>
  <w:style w:type="paragraph" w:styleId="List4">
    <w:name w:val="List 4"/>
    <w:basedOn w:val="ZsysbasisEmtio"/>
    <w:next w:val="BasistekstEmtio"/>
    <w:uiPriority w:val="98"/>
    <w:semiHidden/>
    <w:rsid w:val="00F33259"/>
    <w:pPr>
      <w:ind w:left="1135" w:hanging="284"/>
    </w:pPr>
  </w:style>
  <w:style w:type="paragraph" w:styleId="List5">
    <w:name w:val="List 5"/>
    <w:basedOn w:val="ZsysbasisEmtio"/>
    <w:next w:val="BasistekstEmtio"/>
    <w:uiPriority w:val="98"/>
    <w:semiHidden/>
    <w:rsid w:val="00F33259"/>
    <w:pPr>
      <w:ind w:left="1418" w:hanging="284"/>
    </w:pPr>
  </w:style>
  <w:style w:type="paragraph" w:styleId="Index1">
    <w:name w:val="index 1"/>
    <w:basedOn w:val="ZsysbasisEmtio"/>
    <w:next w:val="BasistekstEmtio"/>
    <w:uiPriority w:val="98"/>
    <w:semiHidden/>
    <w:rsid w:val="00F33259"/>
  </w:style>
  <w:style w:type="paragraph" w:styleId="ListBullet">
    <w:name w:val="List Bullet"/>
    <w:basedOn w:val="ZsysbasisEmtio"/>
    <w:next w:val="BasistekstEmtio"/>
    <w:uiPriority w:val="98"/>
    <w:semiHidden/>
    <w:rsid w:val="00E7078D"/>
    <w:pPr>
      <w:numPr>
        <w:numId w:val="14"/>
      </w:numPr>
      <w:ind w:left="357" w:hanging="357"/>
    </w:pPr>
  </w:style>
  <w:style w:type="paragraph" w:styleId="ListBullet2">
    <w:name w:val="List Bullet 2"/>
    <w:basedOn w:val="ZsysbasisEmtio"/>
    <w:next w:val="BasistekstEmtio"/>
    <w:uiPriority w:val="98"/>
    <w:semiHidden/>
    <w:rsid w:val="00E7078D"/>
    <w:pPr>
      <w:numPr>
        <w:numId w:val="15"/>
      </w:numPr>
      <w:ind w:left="641" w:hanging="357"/>
    </w:pPr>
  </w:style>
  <w:style w:type="paragraph" w:styleId="ListBullet3">
    <w:name w:val="List Bullet 3"/>
    <w:basedOn w:val="ZsysbasisEmtio"/>
    <w:next w:val="BasistekstEmtio"/>
    <w:uiPriority w:val="98"/>
    <w:semiHidden/>
    <w:rsid w:val="00E7078D"/>
    <w:pPr>
      <w:numPr>
        <w:numId w:val="16"/>
      </w:numPr>
      <w:ind w:left="924" w:hanging="357"/>
    </w:pPr>
  </w:style>
  <w:style w:type="paragraph" w:styleId="ListBullet4">
    <w:name w:val="List Bullet 4"/>
    <w:basedOn w:val="ZsysbasisEmtio"/>
    <w:next w:val="BasistekstEmtio"/>
    <w:uiPriority w:val="98"/>
    <w:semiHidden/>
    <w:rsid w:val="00E7078D"/>
    <w:pPr>
      <w:numPr>
        <w:numId w:val="17"/>
      </w:numPr>
      <w:ind w:left="1208" w:hanging="357"/>
    </w:pPr>
  </w:style>
  <w:style w:type="paragraph" w:styleId="ListNumber">
    <w:name w:val="List Number"/>
    <w:basedOn w:val="ZsysbasisEmtio"/>
    <w:next w:val="BasistekstEmtio"/>
    <w:uiPriority w:val="98"/>
    <w:semiHidden/>
    <w:rsid w:val="00705849"/>
    <w:pPr>
      <w:numPr>
        <w:numId w:val="19"/>
      </w:numPr>
      <w:ind w:left="357" w:hanging="357"/>
    </w:pPr>
  </w:style>
  <w:style w:type="paragraph" w:styleId="ListNumber2">
    <w:name w:val="List Number 2"/>
    <w:basedOn w:val="ZsysbasisEmtio"/>
    <w:next w:val="BasistekstEmtio"/>
    <w:uiPriority w:val="98"/>
    <w:semiHidden/>
    <w:rsid w:val="00705849"/>
    <w:pPr>
      <w:numPr>
        <w:numId w:val="20"/>
      </w:numPr>
      <w:ind w:left="641" w:hanging="357"/>
    </w:pPr>
  </w:style>
  <w:style w:type="paragraph" w:styleId="ListNumber3">
    <w:name w:val="List Number 3"/>
    <w:basedOn w:val="ZsysbasisEmtio"/>
    <w:next w:val="BasistekstEmtio"/>
    <w:uiPriority w:val="98"/>
    <w:semiHidden/>
    <w:rsid w:val="00705849"/>
    <w:pPr>
      <w:numPr>
        <w:numId w:val="21"/>
      </w:numPr>
      <w:ind w:left="924" w:hanging="357"/>
    </w:pPr>
  </w:style>
  <w:style w:type="paragraph" w:styleId="ListNumber4">
    <w:name w:val="List Number 4"/>
    <w:basedOn w:val="ZsysbasisEmtio"/>
    <w:next w:val="BasistekstEmtio"/>
    <w:uiPriority w:val="98"/>
    <w:semiHidden/>
    <w:rsid w:val="00705849"/>
    <w:pPr>
      <w:numPr>
        <w:numId w:val="22"/>
      </w:numPr>
      <w:ind w:left="1208" w:hanging="357"/>
    </w:pPr>
  </w:style>
  <w:style w:type="paragraph" w:styleId="ListNumber5">
    <w:name w:val="List Number 5"/>
    <w:basedOn w:val="ZsysbasisEmtio"/>
    <w:next w:val="BasistekstEmtio"/>
    <w:uiPriority w:val="98"/>
    <w:semiHidden/>
    <w:rsid w:val="00705849"/>
    <w:pPr>
      <w:numPr>
        <w:numId w:val="23"/>
      </w:numPr>
      <w:ind w:left="1491" w:hanging="357"/>
    </w:pPr>
  </w:style>
  <w:style w:type="paragraph" w:styleId="ListContinue">
    <w:name w:val="List Continue"/>
    <w:basedOn w:val="ZsysbasisEmtio"/>
    <w:next w:val="BasistekstEmtio"/>
    <w:uiPriority w:val="98"/>
    <w:semiHidden/>
    <w:rsid w:val="00705849"/>
    <w:pPr>
      <w:ind w:left="284"/>
    </w:pPr>
  </w:style>
  <w:style w:type="paragraph" w:styleId="ListContinue2">
    <w:name w:val="List Continue 2"/>
    <w:basedOn w:val="ZsysbasisEmtio"/>
    <w:next w:val="BasistekstEmtio"/>
    <w:uiPriority w:val="98"/>
    <w:semiHidden/>
    <w:rsid w:val="00705849"/>
    <w:pPr>
      <w:ind w:left="567"/>
    </w:pPr>
  </w:style>
  <w:style w:type="paragraph" w:styleId="ListContinue3">
    <w:name w:val="List Continue 3"/>
    <w:basedOn w:val="ZsysbasisEmtio"/>
    <w:next w:val="BasistekstEmtio"/>
    <w:uiPriority w:val="98"/>
    <w:semiHidden/>
    <w:rsid w:val="00705849"/>
    <w:pPr>
      <w:ind w:left="851"/>
    </w:pPr>
  </w:style>
  <w:style w:type="paragraph" w:styleId="ListContinue4">
    <w:name w:val="List Continue 4"/>
    <w:basedOn w:val="ZsysbasisEmtio"/>
    <w:next w:val="BasistekstEmtio"/>
    <w:uiPriority w:val="98"/>
    <w:semiHidden/>
    <w:rsid w:val="00705849"/>
    <w:pPr>
      <w:ind w:left="1134"/>
    </w:pPr>
  </w:style>
  <w:style w:type="paragraph" w:styleId="ListContinue5">
    <w:name w:val="List Continue 5"/>
    <w:basedOn w:val="ZsysbasisEmtio"/>
    <w:next w:val="BasistekstEmtio"/>
    <w:uiPriority w:val="98"/>
    <w:semiHidden/>
    <w:rsid w:val="00705849"/>
    <w:pPr>
      <w:ind w:left="1418"/>
    </w:pPr>
  </w:style>
  <w:style w:type="character" w:styleId="IntenseEmphasis">
    <w:name w:val="Intense Emphasis"/>
    <w:basedOn w:val="DefaultParagraphFont"/>
    <w:uiPriority w:val="98"/>
    <w:semiHidden/>
    <w:rsid w:val="00FC3FA5"/>
    <w:rPr>
      <w:b/>
      <w:bCs/>
      <w:i/>
      <w:iCs/>
      <w:color w:val="auto"/>
    </w:rPr>
  </w:style>
  <w:style w:type="paragraph" w:styleId="NormalWeb">
    <w:name w:val="Normal (Web)"/>
    <w:basedOn w:val="ZsysbasisEmtio"/>
    <w:next w:val="BasistekstEmtio"/>
    <w:uiPriority w:val="98"/>
    <w:semiHidden/>
    <w:rsid w:val="0020607F"/>
  </w:style>
  <w:style w:type="paragraph" w:styleId="NoteHeading">
    <w:name w:val="Note Heading"/>
    <w:basedOn w:val="ZsysbasisEmtio"/>
    <w:next w:val="BasistekstEmtio"/>
    <w:uiPriority w:val="98"/>
    <w:semiHidden/>
    <w:rsid w:val="0020607F"/>
  </w:style>
  <w:style w:type="paragraph" w:styleId="BodyText">
    <w:name w:val="Body Text"/>
    <w:basedOn w:val="ZsysbasisEmtio"/>
    <w:next w:val="BasistekstEmtio"/>
    <w:link w:val="BodyTextChar"/>
    <w:uiPriority w:val="98"/>
    <w:semiHidden/>
    <w:rsid w:val="0020607F"/>
  </w:style>
  <w:style w:type="paragraph" w:styleId="BodyText2">
    <w:name w:val="Body Text 2"/>
    <w:basedOn w:val="ZsysbasisEmtio"/>
    <w:next w:val="BasistekstEmtio"/>
    <w:link w:val="BodyText2Char"/>
    <w:uiPriority w:val="98"/>
    <w:semiHidden/>
    <w:rsid w:val="00E7078D"/>
  </w:style>
  <w:style w:type="paragraph" w:styleId="BodyText3">
    <w:name w:val="Body Text 3"/>
    <w:basedOn w:val="ZsysbasisEmtio"/>
    <w:next w:val="BasistekstEmtio"/>
    <w:uiPriority w:val="98"/>
    <w:semiHidden/>
    <w:rsid w:val="0020607F"/>
  </w:style>
  <w:style w:type="paragraph" w:styleId="BodyTextFirstIndent">
    <w:name w:val="Body Text First Indent"/>
    <w:basedOn w:val="ZsysbasisEmtio"/>
    <w:next w:val="BasistekstEmtio"/>
    <w:link w:val="BodyTextFirstIndentChar"/>
    <w:uiPriority w:val="98"/>
    <w:semiHidden/>
    <w:rsid w:val="00E7078D"/>
    <w:pPr>
      <w:ind w:firstLine="360"/>
    </w:pPr>
  </w:style>
  <w:style w:type="character" w:customStyle="1" w:styleId="BodyTextFirstIndentChar">
    <w:name w:val="Body Text First Indent Char"/>
    <w:basedOn w:val="BodyTextChar"/>
    <w:link w:val="BodyTextFirstIndent"/>
    <w:rsid w:val="00E7078D"/>
    <w:rPr>
      <w:rFonts w:asciiTheme="minorHAnsi" w:hAnsiTheme="minorHAnsi" w:cs="Maiandra GD"/>
      <w:color w:val="000000" w:themeColor="text1"/>
      <w:sz w:val="18"/>
      <w:szCs w:val="18"/>
    </w:rPr>
  </w:style>
  <w:style w:type="paragraph" w:styleId="BodyTextIndent">
    <w:name w:val="Body Text Indent"/>
    <w:basedOn w:val="ZsysbasisEmtio"/>
    <w:next w:val="BasistekstEmtio"/>
    <w:link w:val="BodyTextIndentChar"/>
    <w:uiPriority w:val="98"/>
    <w:semiHidden/>
    <w:rsid w:val="00E7078D"/>
    <w:pPr>
      <w:ind w:left="284"/>
    </w:pPr>
  </w:style>
  <w:style w:type="character" w:customStyle="1" w:styleId="BodyTextIndentChar">
    <w:name w:val="Body Text Indent Char"/>
    <w:basedOn w:val="DefaultParagraphFont"/>
    <w:link w:val="BodyTextIndent"/>
    <w:rsid w:val="00E7078D"/>
    <w:rPr>
      <w:rFonts w:ascii="Maiandra GD" w:hAnsi="Maiandra GD" w:cs="Maiandra GD"/>
      <w:sz w:val="18"/>
      <w:szCs w:val="18"/>
    </w:rPr>
  </w:style>
  <w:style w:type="paragraph" w:styleId="BodyTextFirstIndent2">
    <w:name w:val="Body Text First Indent 2"/>
    <w:basedOn w:val="ZsysbasisEmtio"/>
    <w:next w:val="BasistekstEmtio"/>
    <w:link w:val="BodyTextFirstIndent2Char"/>
    <w:uiPriority w:val="98"/>
    <w:semiHidden/>
    <w:rsid w:val="00E7078D"/>
    <w:pPr>
      <w:ind w:left="360" w:firstLine="360"/>
    </w:pPr>
  </w:style>
  <w:style w:type="table" w:styleId="TableProfessional">
    <w:name w:val="Table Professional"/>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ZsysbasisEmtioChar">
    <w:name w:val="Zsysbasis Emtio Char"/>
    <w:basedOn w:val="DefaultParagraphFont"/>
    <w:link w:val="ZsysbasisEmtio"/>
    <w:semiHidden/>
    <w:rsid w:val="00066DF0"/>
    <w:rPr>
      <w:rFonts w:ascii="Montserrat" w:hAnsi="Montserrat" w:cs="Maiandra GD"/>
      <w:color w:val="000000" w:themeColor="text1"/>
      <w:sz w:val="18"/>
      <w:szCs w:val="18"/>
    </w:rPr>
  </w:style>
  <w:style w:type="paragraph" w:styleId="NormalIndent">
    <w:name w:val="Normal Indent"/>
    <w:basedOn w:val="ZsysbasisEmtio"/>
    <w:next w:val="BasistekstEmtio"/>
    <w:uiPriority w:val="98"/>
    <w:semiHidden/>
    <w:rsid w:val="0020607F"/>
  </w:style>
  <w:style w:type="table" w:styleId="TableColumns1">
    <w:name w:val="Table Columns 1"/>
    <w:basedOn w:val="TableNormal"/>
    <w:semiHidden/>
    <w:rsid w:val="008D7BDD"/>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8D7BDD"/>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8D7BDD"/>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8D7BD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8D7BD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semiHidden/>
    <w:rsid w:val="008D7BD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8D7BD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8D7BD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8D7BD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8D7BD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8D7BD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rsid w:val="009225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8D7BD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8D7BD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8D7BD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8D7BD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8D7BD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8D7BD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8D7B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Theme">
    <w:name w:val="Table Theme"/>
    <w:basedOn w:val="TableNormal"/>
    <w:semiHidden/>
    <w:rsid w:val="008D7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ubtle1">
    <w:name w:val="Table Subtle 1"/>
    <w:basedOn w:val="TableNormal"/>
    <w:semiHidden/>
    <w:rsid w:val="008D7BD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8D7BD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Voetnootmarkering Emtio"/>
    <w:basedOn w:val="DefaultParagraphFont"/>
    <w:uiPriority w:val="4"/>
    <w:rsid w:val="00CB7600"/>
    <w:rPr>
      <w:vertAlign w:val="superscript"/>
    </w:rPr>
  </w:style>
  <w:style w:type="paragraph" w:styleId="FootnoteText">
    <w:name w:val="footnote text"/>
    <w:aliases w:val="Voetnoottekst Emtio"/>
    <w:basedOn w:val="ZsysbasisEmtio"/>
    <w:uiPriority w:val="4"/>
    <w:rsid w:val="00CB7600"/>
    <w:rPr>
      <w:sz w:val="15"/>
    </w:rPr>
  </w:style>
  <w:style w:type="table" w:styleId="TableWeb1">
    <w:name w:val="Table Web 1"/>
    <w:basedOn w:val="TableNormal"/>
    <w:semiHidden/>
    <w:rsid w:val="008D7BD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8D7BD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8D7BD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basedOn w:val="DefaultParagraphFont"/>
    <w:uiPriority w:val="98"/>
    <w:semiHidden/>
    <w:rsid w:val="00451FDB"/>
    <w:rPr>
      <w:b w:val="0"/>
      <w:bCs w:val="0"/>
    </w:rPr>
  </w:style>
  <w:style w:type="paragraph" w:styleId="Date">
    <w:name w:val="Date"/>
    <w:basedOn w:val="ZsysbasisEmtio"/>
    <w:next w:val="BasistekstEmtio"/>
    <w:uiPriority w:val="98"/>
    <w:semiHidden/>
    <w:rsid w:val="0020607F"/>
  </w:style>
  <w:style w:type="paragraph" w:styleId="PlainText">
    <w:name w:val="Plain Text"/>
    <w:basedOn w:val="ZsysbasisEmtio"/>
    <w:next w:val="BasistekstEmtio"/>
    <w:uiPriority w:val="98"/>
    <w:semiHidden/>
    <w:rsid w:val="0020607F"/>
  </w:style>
  <w:style w:type="paragraph" w:styleId="BalloonText">
    <w:name w:val="Balloon Text"/>
    <w:basedOn w:val="ZsysbasisEmtio"/>
    <w:next w:val="BasistekstEmtio"/>
    <w:uiPriority w:val="98"/>
    <w:semiHidden/>
    <w:rsid w:val="0020607F"/>
  </w:style>
  <w:style w:type="paragraph" w:styleId="Caption">
    <w:name w:val="caption"/>
    <w:aliases w:val="Bijschrift Emtio"/>
    <w:basedOn w:val="ZsysbasisEmtio"/>
    <w:next w:val="BasistekstEmtio"/>
    <w:uiPriority w:val="4"/>
    <w:qFormat/>
    <w:rsid w:val="0020607F"/>
  </w:style>
  <w:style w:type="character" w:customStyle="1" w:styleId="CommentTextChar">
    <w:name w:val="Comment Text Char"/>
    <w:basedOn w:val="ZsysbasisEmtioChar"/>
    <w:link w:val="CommentText"/>
    <w:semiHidden/>
    <w:rsid w:val="008736AE"/>
    <w:rPr>
      <w:rFonts w:asciiTheme="minorHAnsi" w:hAnsiTheme="minorHAnsi" w:cs="Maiandra GD"/>
      <w:color w:val="000000" w:themeColor="text1"/>
      <w:sz w:val="18"/>
      <w:szCs w:val="18"/>
    </w:rPr>
  </w:style>
  <w:style w:type="paragraph" w:styleId="DocumentMap">
    <w:name w:val="Document Map"/>
    <w:basedOn w:val="ZsysbasisEmtio"/>
    <w:next w:val="BasistekstEmtio"/>
    <w:uiPriority w:val="98"/>
    <w:semiHidden/>
    <w:rsid w:val="0020607F"/>
  </w:style>
  <w:style w:type="table" w:styleId="LightShading-Accent5">
    <w:name w:val="Light Shading Accent 5"/>
    <w:basedOn w:val="TableNormal"/>
    <w:uiPriority w:val="60"/>
    <w:rsid w:val="00E07762"/>
    <w:pPr>
      <w:spacing w:line="240" w:lineRule="auto"/>
    </w:pPr>
    <w:rPr>
      <w:color w:val="D90C76" w:themeColor="accent5" w:themeShade="BF"/>
    </w:rPr>
    <w:tblPr>
      <w:tblStyleRowBandSize w:val="1"/>
      <w:tblStyleColBandSize w:val="1"/>
      <w:tblBorders>
        <w:top w:val="single" w:sz="8" w:space="0" w:color="F43F9D" w:themeColor="accent5"/>
        <w:bottom w:val="single" w:sz="8" w:space="0" w:color="F43F9D" w:themeColor="accent5"/>
      </w:tblBorders>
    </w:tblPr>
    <w:tblStylePr w:type="fir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lastRow">
      <w:pPr>
        <w:spacing w:before="0" w:after="0" w:line="240" w:lineRule="auto"/>
      </w:pPr>
      <w:rPr>
        <w:b/>
        <w:bCs/>
      </w:rPr>
      <w:tblPr/>
      <w:tcPr>
        <w:tcBorders>
          <w:top w:val="single" w:sz="8" w:space="0" w:color="F43F9D" w:themeColor="accent5"/>
          <w:left w:val="nil"/>
          <w:bottom w:val="single" w:sz="8" w:space="0" w:color="F43F9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left w:val="nil"/>
          <w:right w:val="nil"/>
          <w:insideH w:val="nil"/>
          <w:insideV w:val="nil"/>
        </w:tcBorders>
        <w:shd w:val="clear" w:color="auto" w:fill="FCCFE6" w:themeFill="accent5" w:themeFillTint="3F"/>
      </w:tcPr>
    </w:tblStylePr>
  </w:style>
  <w:style w:type="paragraph" w:styleId="EndnoteText">
    <w:name w:val="endnote text"/>
    <w:aliases w:val="Eindnoottekst Emtio"/>
    <w:basedOn w:val="ZsysbasisEmtio"/>
    <w:next w:val="BasistekstEmtio"/>
    <w:uiPriority w:val="4"/>
    <w:rsid w:val="0020607F"/>
  </w:style>
  <w:style w:type="paragraph" w:styleId="IndexHeading">
    <w:name w:val="index heading"/>
    <w:basedOn w:val="ZsysbasisEmtio"/>
    <w:next w:val="BasistekstEmtio"/>
    <w:uiPriority w:val="98"/>
    <w:semiHidden/>
    <w:rsid w:val="0020607F"/>
  </w:style>
  <w:style w:type="paragraph" w:styleId="TOAHeading">
    <w:name w:val="toa heading"/>
    <w:basedOn w:val="ZsysbasisEmtio"/>
    <w:next w:val="BasistekstEmtio"/>
    <w:uiPriority w:val="98"/>
    <w:semiHidden/>
    <w:rsid w:val="0020607F"/>
  </w:style>
  <w:style w:type="paragraph" w:styleId="ListBullet5">
    <w:name w:val="List Bullet 5"/>
    <w:basedOn w:val="ZsysbasisEmtio"/>
    <w:next w:val="BasistekstEmtio"/>
    <w:uiPriority w:val="98"/>
    <w:semiHidden/>
    <w:rsid w:val="00E7078D"/>
    <w:pPr>
      <w:numPr>
        <w:numId w:val="18"/>
      </w:numPr>
      <w:ind w:left="1491" w:hanging="357"/>
    </w:pPr>
  </w:style>
  <w:style w:type="paragraph" w:styleId="MacroText">
    <w:name w:val="macro"/>
    <w:basedOn w:val="ZsysbasisEmtio"/>
    <w:next w:val="BasistekstEmtio"/>
    <w:uiPriority w:val="98"/>
    <w:semiHidden/>
    <w:rsid w:val="0020607F"/>
  </w:style>
  <w:style w:type="paragraph" w:styleId="CommentText">
    <w:name w:val="annotation text"/>
    <w:basedOn w:val="ZsysbasisEmtio"/>
    <w:next w:val="BasistekstEmtio"/>
    <w:link w:val="CommentTextChar"/>
    <w:uiPriority w:val="98"/>
    <w:semiHidden/>
    <w:rsid w:val="0020607F"/>
  </w:style>
  <w:style w:type="character" w:styleId="IntenseReference">
    <w:name w:val="Intense Reference"/>
    <w:basedOn w:val="DefaultParagraphFont"/>
    <w:uiPriority w:val="98"/>
    <w:semiHidden/>
    <w:rsid w:val="00FC3FA5"/>
    <w:rPr>
      <w:b/>
      <w:bCs/>
      <w:smallCaps/>
      <w:color w:val="auto"/>
      <w:spacing w:val="5"/>
      <w:u w:val="single"/>
    </w:rPr>
  </w:style>
  <w:style w:type="character" w:styleId="CommentReference">
    <w:name w:val="annotation reference"/>
    <w:basedOn w:val="DefaultParagraphFont"/>
    <w:uiPriority w:val="98"/>
    <w:semiHidden/>
    <w:rsid w:val="0020607F"/>
    <w:rPr>
      <w:sz w:val="18"/>
      <w:szCs w:val="18"/>
    </w:rPr>
  </w:style>
  <w:style w:type="paragraph" w:customStyle="1" w:styleId="Opsommingteken1eniveauEmtio">
    <w:name w:val="Opsomming teken 1e niveau Emtio"/>
    <w:basedOn w:val="ZsysbasisEmtio"/>
    <w:uiPriority w:val="4"/>
    <w:rsid w:val="00AD44F1"/>
    <w:pPr>
      <w:numPr>
        <w:numId w:val="49"/>
      </w:numPr>
    </w:pPr>
  </w:style>
  <w:style w:type="paragraph" w:customStyle="1" w:styleId="Opsommingteken2eniveauEmtio">
    <w:name w:val="Opsomming teken 2e niveau Emtio"/>
    <w:basedOn w:val="ZsysbasisEmtio"/>
    <w:uiPriority w:val="4"/>
    <w:rsid w:val="00AD44F1"/>
    <w:pPr>
      <w:numPr>
        <w:ilvl w:val="1"/>
        <w:numId w:val="49"/>
      </w:numPr>
    </w:pPr>
  </w:style>
  <w:style w:type="paragraph" w:customStyle="1" w:styleId="Opsommingteken3eniveauEmtio">
    <w:name w:val="Opsomming teken 3e niveau Emtio"/>
    <w:basedOn w:val="ZsysbasisEmtio"/>
    <w:uiPriority w:val="4"/>
    <w:rsid w:val="00AD44F1"/>
    <w:pPr>
      <w:numPr>
        <w:ilvl w:val="2"/>
        <w:numId w:val="49"/>
      </w:numPr>
    </w:pPr>
  </w:style>
  <w:style w:type="paragraph" w:customStyle="1" w:styleId="Opsommingbolletje1eniveauEmtio">
    <w:name w:val="Opsomming bolletje 1e niveau Emtio"/>
    <w:basedOn w:val="ZsysbasisEmtio"/>
    <w:uiPriority w:val="4"/>
    <w:qFormat/>
    <w:rsid w:val="005017F3"/>
    <w:pPr>
      <w:numPr>
        <w:numId w:val="36"/>
      </w:numPr>
    </w:pPr>
  </w:style>
  <w:style w:type="paragraph" w:customStyle="1" w:styleId="Opsommingbolletje2eniveauEmtio">
    <w:name w:val="Opsomming bolletje 2e niveau Emtio"/>
    <w:basedOn w:val="ZsysbasisEmtio"/>
    <w:uiPriority w:val="4"/>
    <w:qFormat/>
    <w:rsid w:val="005017F3"/>
    <w:pPr>
      <w:numPr>
        <w:ilvl w:val="1"/>
        <w:numId w:val="36"/>
      </w:numPr>
    </w:pPr>
  </w:style>
  <w:style w:type="paragraph" w:customStyle="1" w:styleId="Opsommingbolletje3eniveauEmtio">
    <w:name w:val="Opsomming bolletje 3e niveau Emtio"/>
    <w:basedOn w:val="ZsysbasisEmtio"/>
    <w:uiPriority w:val="4"/>
    <w:qFormat/>
    <w:rsid w:val="005017F3"/>
    <w:pPr>
      <w:numPr>
        <w:ilvl w:val="2"/>
        <w:numId w:val="36"/>
      </w:numPr>
    </w:pPr>
  </w:style>
  <w:style w:type="numbering" w:customStyle="1" w:styleId="OpsommingbolletjeEmtio">
    <w:name w:val="Opsomming bolletje Emtio"/>
    <w:uiPriority w:val="4"/>
    <w:semiHidden/>
    <w:rsid w:val="005017F3"/>
    <w:pPr>
      <w:numPr>
        <w:numId w:val="1"/>
      </w:numPr>
    </w:pPr>
  </w:style>
  <w:style w:type="paragraph" w:customStyle="1" w:styleId="Opsommingkleineletter1eniveauEmtio">
    <w:name w:val="Opsomming kleine letter 1e niveau Emtio"/>
    <w:basedOn w:val="ZsysbasisEmtio"/>
    <w:uiPriority w:val="4"/>
    <w:qFormat/>
    <w:rsid w:val="00B01DA1"/>
    <w:pPr>
      <w:numPr>
        <w:numId w:val="24"/>
      </w:numPr>
    </w:pPr>
  </w:style>
  <w:style w:type="paragraph" w:customStyle="1" w:styleId="Opsommingkleineletter2eniveauEmtio">
    <w:name w:val="Opsomming kleine letter 2e niveau Emtio"/>
    <w:basedOn w:val="ZsysbasisEmtio"/>
    <w:uiPriority w:val="4"/>
    <w:qFormat/>
    <w:rsid w:val="00B01DA1"/>
    <w:pPr>
      <w:numPr>
        <w:ilvl w:val="1"/>
        <w:numId w:val="24"/>
      </w:numPr>
    </w:pPr>
  </w:style>
  <w:style w:type="paragraph" w:customStyle="1" w:styleId="Opsommingkleineletter3eniveauEmtio">
    <w:name w:val="Opsomming kleine letter 3e niveau Emtio"/>
    <w:basedOn w:val="ZsysbasisEmtio"/>
    <w:uiPriority w:val="4"/>
    <w:qFormat/>
    <w:rsid w:val="00B01DA1"/>
    <w:pPr>
      <w:numPr>
        <w:ilvl w:val="2"/>
        <w:numId w:val="24"/>
      </w:numPr>
    </w:pPr>
  </w:style>
  <w:style w:type="numbering" w:customStyle="1" w:styleId="OpsommingkleineletterEmtio">
    <w:name w:val="Opsomming kleine letter Emtio"/>
    <w:uiPriority w:val="4"/>
    <w:semiHidden/>
    <w:rsid w:val="00B01DA1"/>
    <w:pPr>
      <w:numPr>
        <w:numId w:val="8"/>
      </w:numPr>
    </w:pPr>
  </w:style>
  <w:style w:type="paragraph" w:customStyle="1" w:styleId="Opsommingnummer1eniveauEmtio">
    <w:name w:val="Opsomming nummer 1e niveau Emtio"/>
    <w:basedOn w:val="ZsysbasisEmtio"/>
    <w:uiPriority w:val="4"/>
    <w:qFormat/>
    <w:rsid w:val="00B01DA1"/>
    <w:pPr>
      <w:numPr>
        <w:numId w:val="25"/>
      </w:numPr>
    </w:pPr>
  </w:style>
  <w:style w:type="paragraph" w:customStyle="1" w:styleId="Opsommingnummer2eniveauEmtio">
    <w:name w:val="Opsomming nummer 2e niveau Emtio"/>
    <w:basedOn w:val="ZsysbasisEmtio"/>
    <w:uiPriority w:val="4"/>
    <w:qFormat/>
    <w:rsid w:val="00B01DA1"/>
    <w:pPr>
      <w:numPr>
        <w:ilvl w:val="1"/>
        <w:numId w:val="25"/>
      </w:numPr>
    </w:pPr>
  </w:style>
  <w:style w:type="paragraph" w:customStyle="1" w:styleId="Opsommingnummer3eniveauEmtio">
    <w:name w:val="Opsomming nummer 3e niveau Emtio"/>
    <w:basedOn w:val="ZsysbasisEmtio"/>
    <w:uiPriority w:val="4"/>
    <w:qFormat/>
    <w:rsid w:val="00B01DA1"/>
    <w:pPr>
      <w:numPr>
        <w:ilvl w:val="2"/>
        <w:numId w:val="25"/>
      </w:numPr>
    </w:pPr>
  </w:style>
  <w:style w:type="numbering" w:customStyle="1" w:styleId="OpsommingnummerEmtio">
    <w:name w:val="Opsomming nummer Emtio"/>
    <w:uiPriority w:val="4"/>
    <w:semiHidden/>
    <w:rsid w:val="00B01DA1"/>
    <w:pPr>
      <w:numPr>
        <w:numId w:val="2"/>
      </w:numPr>
    </w:pPr>
  </w:style>
  <w:style w:type="paragraph" w:customStyle="1" w:styleId="Opsommingopenrondje1eniveauEmtio">
    <w:name w:val="Opsomming open rondje 1e niveau Emtio"/>
    <w:basedOn w:val="ZsysbasisEmtio"/>
    <w:uiPriority w:val="4"/>
    <w:rsid w:val="00957CCB"/>
    <w:pPr>
      <w:numPr>
        <w:numId w:val="41"/>
      </w:numPr>
    </w:pPr>
  </w:style>
  <w:style w:type="paragraph" w:customStyle="1" w:styleId="Opsommingopenrondje2eniveauEmtio">
    <w:name w:val="Opsomming open rondje 2e niveau Emtio"/>
    <w:basedOn w:val="ZsysbasisEmtio"/>
    <w:uiPriority w:val="4"/>
    <w:rsid w:val="00957CCB"/>
    <w:pPr>
      <w:numPr>
        <w:ilvl w:val="1"/>
        <w:numId w:val="41"/>
      </w:numPr>
    </w:pPr>
  </w:style>
  <w:style w:type="paragraph" w:customStyle="1" w:styleId="Opsommingopenrondje3eniveauEmtio">
    <w:name w:val="Opsomming open rondje 3e niveau Emtio"/>
    <w:basedOn w:val="ZsysbasisEmtio"/>
    <w:uiPriority w:val="4"/>
    <w:rsid w:val="00957CCB"/>
    <w:pPr>
      <w:numPr>
        <w:ilvl w:val="2"/>
        <w:numId w:val="41"/>
      </w:numPr>
    </w:pPr>
  </w:style>
  <w:style w:type="numbering" w:customStyle="1" w:styleId="OpsommingopenrondjeEmtio">
    <w:name w:val="Opsomming open rondje Emtio"/>
    <w:uiPriority w:val="4"/>
    <w:semiHidden/>
    <w:rsid w:val="00957CCB"/>
    <w:pPr>
      <w:numPr>
        <w:numId w:val="3"/>
      </w:numPr>
    </w:pPr>
  </w:style>
  <w:style w:type="paragraph" w:customStyle="1" w:styleId="Opsommingstreepje1eniveauEmtio">
    <w:name w:val="Opsomming streepje 1e niveau Emtio"/>
    <w:basedOn w:val="ZsysbasisEmtio"/>
    <w:uiPriority w:val="4"/>
    <w:qFormat/>
    <w:rsid w:val="00B01DA1"/>
    <w:pPr>
      <w:numPr>
        <w:numId w:val="42"/>
      </w:numPr>
    </w:pPr>
  </w:style>
  <w:style w:type="paragraph" w:customStyle="1" w:styleId="Opsommingstreepje2eniveauEmtio">
    <w:name w:val="Opsomming streepje 2e niveau Emtio"/>
    <w:basedOn w:val="ZsysbasisEmtio"/>
    <w:uiPriority w:val="4"/>
    <w:qFormat/>
    <w:rsid w:val="00B01DA1"/>
    <w:pPr>
      <w:numPr>
        <w:ilvl w:val="1"/>
        <w:numId w:val="42"/>
      </w:numPr>
    </w:pPr>
  </w:style>
  <w:style w:type="paragraph" w:customStyle="1" w:styleId="Opsommingstreepje3eniveauEmtio">
    <w:name w:val="Opsomming streepje 3e niveau Emtio"/>
    <w:basedOn w:val="ZsysbasisEmtio"/>
    <w:uiPriority w:val="4"/>
    <w:qFormat/>
    <w:rsid w:val="00B01DA1"/>
    <w:pPr>
      <w:numPr>
        <w:ilvl w:val="2"/>
        <w:numId w:val="42"/>
      </w:numPr>
    </w:pPr>
  </w:style>
  <w:style w:type="numbering" w:customStyle="1" w:styleId="OpsommingstreepjeEmtio">
    <w:name w:val="Opsomming streepje Emtio"/>
    <w:uiPriority w:val="4"/>
    <w:semiHidden/>
    <w:rsid w:val="00B01DA1"/>
    <w:pPr>
      <w:numPr>
        <w:numId w:val="4"/>
      </w:numPr>
    </w:pPr>
  </w:style>
  <w:style w:type="character" w:styleId="BookTitle">
    <w:name w:val="Book Title"/>
    <w:basedOn w:val="DefaultParagraphFont"/>
    <w:uiPriority w:val="98"/>
    <w:semiHidden/>
    <w:rsid w:val="00E07762"/>
    <w:rPr>
      <w:b/>
      <w:bCs/>
      <w:smallCaps/>
      <w:spacing w:val="5"/>
    </w:rPr>
  </w:style>
  <w:style w:type="character" w:styleId="PlaceholderText">
    <w:name w:val="Placeholder Text"/>
    <w:basedOn w:val="zsysVeldMarkering"/>
    <w:uiPriority w:val="98"/>
    <w:semiHidden/>
    <w:rsid w:val="004C51F8"/>
    <w:rPr>
      <w:color w:val="000000"/>
      <w:bdr w:val="none" w:sz="0" w:space="0" w:color="auto"/>
      <w:shd w:val="clear" w:color="auto" w:fill="FFFF00"/>
    </w:rPr>
  </w:style>
  <w:style w:type="character" w:styleId="SubtleReference">
    <w:name w:val="Subtle Reference"/>
    <w:basedOn w:val="DefaultParagraphFont"/>
    <w:uiPriority w:val="98"/>
    <w:semiHidden/>
    <w:rsid w:val="008736AE"/>
    <w:rPr>
      <w:smallCaps/>
      <w:color w:val="auto"/>
      <w:u w:val="single"/>
    </w:rPr>
  </w:style>
  <w:style w:type="character" w:styleId="SubtleEmphasis">
    <w:name w:val="Subtle Emphasis"/>
    <w:basedOn w:val="DefaultParagraphFont"/>
    <w:uiPriority w:val="98"/>
    <w:semiHidden/>
    <w:rsid w:val="00FC3FA5"/>
    <w:rPr>
      <w:i/>
      <w:iCs/>
      <w:color w:val="auto"/>
    </w:rPr>
  </w:style>
  <w:style w:type="table" w:styleId="LightShading-Accent4">
    <w:name w:val="Light Shading Accent 4"/>
    <w:basedOn w:val="TableNormal"/>
    <w:uiPriority w:val="60"/>
    <w:rsid w:val="00E07762"/>
    <w:pPr>
      <w:spacing w:line="240" w:lineRule="auto"/>
    </w:pPr>
    <w:rPr>
      <w:color w:val="2C3676" w:themeColor="accent4" w:themeShade="BF"/>
    </w:rPr>
    <w:tblPr>
      <w:tblStyleRowBandSize w:val="1"/>
      <w:tblStyleColBandSize w:val="1"/>
      <w:tblBorders>
        <w:top w:val="single" w:sz="8" w:space="0" w:color="3B499F" w:themeColor="accent4"/>
        <w:bottom w:val="single" w:sz="8" w:space="0" w:color="3B499F" w:themeColor="accent4"/>
      </w:tblBorders>
    </w:tblPr>
    <w:tblStylePr w:type="fir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lastRow">
      <w:pPr>
        <w:spacing w:before="0" w:after="0" w:line="240" w:lineRule="auto"/>
      </w:pPr>
      <w:rPr>
        <w:b/>
        <w:bCs/>
      </w:rPr>
      <w:tblPr/>
      <w:tcPr>
        <w:tcBorders>
          <w:top w:val="single" w:sz="8" w:space="0" w:color="3B499F" w:themeColor="accent4"/>
          <w:left w:val="nil"/>
          <w:bottom w:val="single" w:sz="8" w:space="0" w:color="3B49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left w:val="nil"/>
          <w:right w:val="nil"/>
          <w:insideH w:val="nil"/>
          <w:insideV w:val="nil"/>
        </w:tcBorders>
        <w:shd w:val="clear" w:color="auto" w:fill="CACEEB" w:themeFill="accent4" w:themeFillTint="3F"/>
      </w:tcPr>
    </w:tblStylePr>
  </w:style>
  <w:style w:type="table" w:styleId="LightShading-Accent3">
    <w:name w:val="Light Shading Accent 3"/>
    <w:basedOn w:val="TableNormal"/>
    <w:uiPriority w:val="60"/>
    <w:rsid w:val="00E07762"/>
    <w:pPr>
      <w:spacing w:line="240" w:lineRule="auto"/>
    </w:pPr>
    <w:rPr>
      <w:color w:val="8B2C61" w:themeColor="accent3" w:themeShade="BF"/>
    </w:rPr>
    <w:tblPr>
      <w:tblStyleRowBandSize w:val="1"/>
      <w:tblStyleColBandSize w:val="1"/>
      <w:tblBorders>
        <w:top w:val="single" w:sz="8" w:space="0" w:color="BB3B82" w:themeColor="accent3"/>
        <w:bottom w:val="single" w:sz="8" w:space="0" w:color="BB3B82" w:themeColor="accent3"/>
      </w:tblBorders>
    </w:tblPr>
    <w:tblStylePr w:type="fir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lastRow">
      <w:pPr>
        <w:spacing w:before="0" w:after="0" w:line="240" w:lineRule="auto"/>
      </w:pPr>
      <w:rPr>
        <w:b/>
        <w:bCs/>
      </w:rPr>
      <w:tblPr/>
      <w:tcPr>
        <w:tcBorders>
          <w:top w:val="single" w:sz="8" w:space="0" w:color="BB3B82" w:themeColor="accent3"/>
          <w:left w:val="nil"/>
          <w:bottom w:val="single" w:sz="8" w:space="0" w:color="BB3B82"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left w:val="nil"/>
          <w:right w:val="nil"/>
          <w:insideH w:val="nil"/>
          <w:insideV w:val="nil"/>
        </w:tcBorders>
        <w:shd w:val="clear" w:color="auto" w:fill="EFCDE0" w:themeFill="accent3" w:themeFillTint="3F"/>
      </w:tcPr>
    </w:tblStylePr>
  </w:style>
  <w:style w:type="table" w:styleId="LightShading-Accent2">
    <w:name w:val="Light Shading Accent 2"/>
    <w:basedOn w:val="TableNormal"/>
    <w:uiPriority w:val="60"/>
    <w:rsid w:val="00E07762"/>
    <w:pPr>
      <w:spacing w:line="240" w:lineRule="auto"/>
    </w:pPr>
    <w:rPr>
      <w:color w:val="581C49" w:themeColor="accent2" w:themeShade="BF"/>
    </w:rPr>
    <w:tblPr>
      <w:tblStyleRowBandSize w:val="1"/>
      <w:tblStyleColBandSize w:val="1"/>
      <w:tblBorders>
        <w:top w:val="single" w:sz="8" w:space="0" w:color="762663" w:themeColor="accent2"/>
        <w:bottom w:val="single" w:sz="8" w:space="0" w:color="762663" w:themeColor="accent2"/>
      </w:tblBorders>
    </w:tblPr>
    <w:tblStylePr w:type="fir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lastRow">
      <w:pPr>
        <w:spacing w:before="0" w:after="0" w:line="240" w:lineRule="auto"/>
      </w:pPr>
      <w:rPr>
        <w:b/>
        <w:bCs/>
      </w:rPr>
      <w:tblPr/>
      <w:tcPr>
        <w:tcBorders>
          <w:top w:val="single" w:sz="8" w:space="0" w:color="762663" w:themeColor="accent2"/>
          <w:left w:val="nil"/>
          <w:bottom w:val="single" w:sz="8" w:space="0" w:color="762663"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left w:val="nil"/>
          <w:right w:val="nil"/>
          <w:insideH w:val="nil"/>
          <w:insideV w:val="nil"/>
        </w:tcBorders>
        <w:shd w:val="clear" w:color="auto" w:fill="E9BCDE" w:themeFill="accent2" w:themeFillTint="3F"/>
      </w:tcPr>
    </w:tblStylePr>
  </w:style>
  <w:style w:type="table" w:styleId="LightGrid-Accent6">
    <w:name w:val="Light Grid Accent 6"/>
    <w:basedOn w:val="TableNormal"/>
    <w:uiPriority w:val="62"/>
    <w:rsid w:val="00E07762"/>
    <w:pPr>
      <w:spacing w:line="240" w:lineRule="auto"/>
    </w:p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18" w:space="0" w:color="EDEDEB" w:themeColor="accent6"/>
          <w:right w:val="single" w:sz="8" w:space="0" w:color="EDEDEB" w:themeColor="accent6"/>
          <w:insideH w:val="nil"/>
          <w:insideV w:val="single" w:sz="8" w:space="0" w:color="EDEDEB"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EDEB" w:themeColor="accent6"/>
          <w:left w:val="single" w:sz="8" w:space="0" w:color="EDEDEB" w:themeColor="accent6"/>
          <w:bottom w:val="single" w:sz="8" w:space="0" w:color="EDEDEB" w:themeColor="accent6"/>
          <w:right w:val="single" w:sz="8" w:space="0" w:color="EDEDEB" w:themeColor="accent6"/>
          <w:insideH w:val="nil"/>
          <w:insideV w:val="single" w:sz="8" w:space="0" w:color="EDEDEB"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tcPr>
    </w:tblStylePr>
    <w:tblStylePr w:type="band1Vert">
      <w:tblPr/>
      <w:tcPr>
        <w:tcBorders>
          <w:top w:val="single" w:sz="8" w:space="0" w:color="EDEDEB" w:themeColor="accent6"/>
          <w:left w:val="single" w:sz="8" w:space="0" w:color="EDEDEB" w:themeColor="accent6"/>
          <w:bottom w:val="single" w:sz="8" w:space="0" w:color="EDEDEB" w:themeColor="accent6"/>
          <w:right w:val="single" w:sz="8" w:space="0" w:color="EDEDEB" w:themeColor="accent6"/>
        </w:tcBorders>
        <w:shd w:val="clear" w:color="auto" w:fill="FAFAF9" w:themeFill="accent6" w:themeFillTint="3F"/>
      </w:tcPr>
    </w:tblStylePr>
    <w:tblStylePr w:type="band1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shd w:val="clear" w:color="auto" w:fill="FAFAF9" w:themeFill="accent6" w:themeFillTint="3F"/>
      </w:tcPr>
    </w:tblStylePr>
    <w:tblStylePr w:type="band2Horz">
      <w:tblPr/>
      <w:tcPr>
        <w:tcBorders>
          <w:top w:val="single" w:sz="8" w:space="0" w:color="EDEDEB" w:themeColor="accent6"/>
          <w:left w:val="single" w:sz="8" w:space="0" w:color="EDEDEB" w:themeColor="accent6"/>
          <w:bottom w:val="single" w:sz="8" w:space="0" w:color="EDEDEB" w:themeColor="accent6"/>
          <w:right w:val="single" w:sz="8" w:space="0" w:color="EDEDEB" w:themeColor="accent6"/>
          <w:insideV w:val="single" w:sz="8" w:space="0" w:color="EDEDEB" w:themeColor="accent6"/>
        </w:tcBorders>
      </w:tcPr>
    </w:tblStylePr>
  </w:style>
  <w:style w:type="table" w:styleId="LightGrid-Accent5">
    <w:name w:val="Light Grid Accent 5"/>
    <w:basedOn w:val="TableNormal"/>
    <w:uiPriority w:val="62"/>
    <w:rsid w:val="00E07762"/>
    <w:pPr>
      <w:spacing w:line="240" w:lineRule="auto"/>
    </w:p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18" w:space="0" w:color="F43F9D" w:themeColor="accent5"/>
          <w:right w:val="single" w:sz="8" w:space="0" w:color="F43F9D" w:themeColor="accent5"/>
          <w:insideH w:val="nil"/>
          <w:insideV w:val="single" w:sz="8" w:space="0" w:color="F43F9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43F9D" w:themeColor="accent5"/>
          <w:left w:val="single" w:sz="8" w:space="0" w:color="F43F9D" w:themeColor="accent5"/>
          <w:bottom w:val="single" w:sz="8" w:space="0" w:color="F43F9D" w:themeColor="accent5"/>
          <w:right w:val="single" w:sz="8" w:space="0" w:color="F43F9D" w:themeColor="accent5"/>
          <w:insideH w:val="nil"/>
          <w:insideV w:val="single" w:sz="8" w:space="0" w:color="F43F9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tcPr>
    </w:tblStylePr>
    <w:tblStylePr w:type="band1Vert">
      <w:tblPr/>
      <w:tcPr>
        <w:tcBorders>
          <w:top w:val="single" w:sz="8" w:space="0" w:color="F43F9D" w:themeColor="accent5"/>
          <w:left w:val="single" w:sz="8" w:space="0" w:color="F43F9D" w:themeColor="accent5"/>
          <w:bottom w:val="single" w:sz="8" w:space="0" w:color="F43F9D" w:themeColor="accent5"/>
          <w:right w:val="single" w:sz="8" w:space="0" w:color="F43F9D" w:themeColor="accent5"/>
        </w:tcBorders>
        <w:shd w:val="clear" w:color="auto" w:fill="FCCFE6" w:themeFill="accent5" w:themeFillTint="3F"/>
      </w:tcPr>
    </w:tblStylePr>
    <w:tblStylePr w:type="band1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shd w:val="clear" w:color="auto" w:fill="FCCFE6" w:themeFill="accent5" w:themeFillTint="3F"/>
      </w:tcPr>
    </w:tblStylePr>
    <w:tblStylePr w:type="band2Horz">
      <w:tblPr/>
      <w:tcPr>
        <w:tcBorders>
          <w:top w:val="single" w:sz="8" w:space="0" w:color="F43F9D" w:themeColor="accent5"/>
          <w:left w:val="single" w:sz="8" w:space="0" w:color="F43F9D" w:themeColor="accent5"/>
          <w:bottom w:val="single" w:sz="8" w:space="0" w:color="F43F9D" w:themeColor="accent5"/>
          <w:right w:val="single" w:sz="8" w:space="0" w:color="F43F9D" w:themeColor="accent5"/>
          <w:insideV w:val="single" w:sz="8" w:space="0" w:color="F43F9D" w:themeColor="accent5"/>
        </w:tcBorders>
      </w:tcPr>
    </w:tblStylePr>
  </w:style>
  <w:style w:type="table" w:styleId="LightGrid-Accent4">
    <w:name w:val="Light Grid Accent 4"/>
    <w:basedOn w:val="TableNormal"/>
    <w:uiPriority w:val="62"/>
    <w:rsid w:val="00E07762"/>
    <w:pPr>
      <w:spacing w:line="240" w:lineRule="auto"/>
    </w:p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18" w:space="0" w:color="3B499F" w:themeColor="accent4"/>
          <w:right w:val="single" w:sz="8" w:space="0" w:color="3B499F" w:themeColor="accent4"/>
          <w:insideH w:val="nil"/>
          <w:insideV w:val="single" w:sz="8" w:space="0" w:color="3B49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B499F" w:themeColor="accent4"/>
          <w:left w:val="single" w:sz="8" w:space="0" w:color="3B499F" w:themeColor="accent4"/>
          <w:bottom w:val="single" w:sz="8" w:space="0" w:color="3B499F" w:themeColor="accent4"/>
          <w:right w:val="single" w:sz="8" w:space="0" w:color="3B499F" w:themeColor="accent4"/>
          <w:insideH w:val="nil"/>
          <w:insideV w:val="single" w:sz="8" w:space="0" w:color="3B49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tcPr>
    </w:tblStylePr>
    <w:tblStylePr w:type="band1Vert">
      <w:tblPr/>
      <w:tcPr>
        <w:tcBorders>
          <w:top w:val="single" w:sz="8" w:space="0" w:color="3B499F" w:themeColor="accent4"/>
          <w:left w:val="single" w:sz="8" w:space="0" w:color="3B499F" w:themeColor="accent4"/>
          <w:bottom w:val="single" w:sz="8" w:space="0" w:color="3B499F" w:themeColor="accent4"/>
          <w:right w:val="single" w:sz="8" w:space="0" w:color="3B499F" w:themeColor="accent4"/>
        </w:tcBorders>
        <w:shd w:val="clear" w:color="auto" w:fill="CACEEB" w:themeFill="accent4" w:themeFillTint="3F"/>
      </w:tcPr>
    </w:tblStylePr>
    <w:tblStylePr w:type="band1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shd w:val="clear" w:color="auto" w:fill="CACEEB" w:themeFill="accent4" w:themeFillTint="3F"/>
      </w:tcPr>
    </w:tblStylePr>
    <w:tblStylePr w:type="band2Horz">
      <w:tblPr/>
      <w:tcPr>
        <w:tcBorders>
          <w:top w:val="single" w:sz="8" w:space="0" w:color="3B499F" w:themeColor="accent4"/>
          <w:left w:val="single" w:sz="8" w:space="0" w:color="3B499F" w:themeColor="accent4"/>
          <w:bottom w:val="single" w:sz="8" w:space="0" w:color="3B499F" w:themeColor="accent4"/>
          <w:right w:val="single" w:sz="8" w:space="0" w:color="3B499F" w:themeColor="accent4"/>
          <w:insideV w:val="single" w:sz="8" w:space="0" w:color="3B499F" w:themeColor="accent4"/>
        </w:tcBorders>
      </w:tcPr>
    </w:tblStylePr>
  </w:style>
  <w:style w:type="table" w:styleId="LightGrid-Accent3">
    <w:name w:val="Light Grid Accent 3"/>
    <w:basedOn w:val="TableNormal"/>
    <w:uiPriority w:val="62"/>
    <w:rsid w:val="00E07762"/>
    <w:pPr>
      <w:spacing w:line="240" w:lineRule="auto"/>
    </w:p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18" w:space="0" w:color="BB3B82" w:themeColor="accent3"/>
          <w:right w:val="single" w:sz="8" w:space="0" w:color="BB3B82" w:themeColor="accent3"/>
          <w:insideH w:val="nil"/>
          <w:insideV w:val="single" w:sz="8" w:space="0" w:color="BB3B82"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B3B82" w:themeColor="accent3"/>
          <w:left w:val="single" w:sz="8" w:space="0" w:color="BB3B82" w:themeColor="accent3"/>
          <w:bottom w:val="single" w:sz="8" w:space="0" w:color="BB3B82" w:themeColor="accent3"/>
          <w:right w:val="single" w:sz="8" w:space="0" w:color="BB3B82" w:themeColor="accent3"/>
          <w:insideH w:val="nil"/>
          <w:insideV w:val="single" w:sz="8" w:space="0" w:color="BB3B82"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tcPr>
    </w:tblStylePr>
    <w:tblStylePr w:type="band1Vert">
      <w:tblPr/>
      <w:tcPr>
        <w:tcBorders>
          <w:top w:val="single" w:sz="8" w:space="0" w:color="BB3B82" w:themeColor="accent3"/>
          <w:left w:val="single" w:sz="8" w:space="0" w:color="BB3B82" w:themeColor="accent3"/>
          <w:bottom w:val="single" w:sz="8" w:space="0" w:color="BB3B82" w:themeColor="accent3"/>
          <w:right w:val="single" w:sz="8" w:space="0" w:color="BB3B82" w:themeColor="accent3"/>
        </w:tcBorders>
        <w:shd w:val="clear" w:color="auto" w:fill="EFCDE0" w:themeFill="accent3" w:themeFillTint="3F"/>
      </w:tcPr>
    </w:tblStylePr>
    <w:tblStylePr w:type="band1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shd w:val="clear" w:color="auto" w:fill="EFCDE0" w:themeFill="accent3" w:themeFillTint="3F"/>
      </w:tcPr>
    </w:tblStylePr>
    <w:tblStylePr w:type="band2Horz">
      <w:tblPr/>
      <w:tcPr>
        <w:tcBorders>
          <w:top w:val="single" w:sz="8" w:space="0" w:color="BB3B82" w:themeColor="accent3"/>
          <w:left w:val="single" w:sz="8" w:space="0" w:color="BB3B82" w:themeColor="accent3"/>
          <w:bottom w:val="single" w:sz="8" w:space="0" w:color="BB3B82" w:themeColor="accent3"/>
          <w:right w:val="single" w:sz="8" w:space="0" w:color="BB3B82" w:themeColor="accent3"/>
          <w:insideV w:val="single" w:sz="8" w:space="0" w:color="BB3B82" w:themeColor="accent3"/>
        </w:tcBorders>
      </w:tcPr>
    </w:tblStylePr>
  </w:style>
  <w:style w:type="table" w:styleId="LightGrid-Accent2">
    <w:name w:val="Light Grid Accent 2"/>
    <w:basedOn w:val="TableNormal"/>
    <w:uiPriority w:val="62"/>
    <w:rsid w:val="00E07762"/>
    <w:pPr>
      <w:spacing w:line="240" w:lineRule="auto"/>
    </w:p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18" w:space="0" w:color="762663" w:themeColor="accent2"/>
          <w:right w:val="single" w:sz="8" w:space="0" w:color="762663" w:themeColor="accent2"/>
          <w:insideH w:val="nil"/>
          <w:insideV w:val="single" w:sz="8" w:space="0" w:color="762663"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62663" w:themeColor="accent2"/>
          <w:left w:val="single" w:sz="8" w:space="0" w:color="762663" w:themeColor="accent2"/>
          <w:bottom w:val="single" w:sz="8" w:space="0" w:color="762663" w:themeColor="accent2"/>
          <w:right w:val="single" w:sz="8" w:space="0" w:color="762663" w:themeColor="accent2"/>
          <w:insideH w:val="nil"/>
          <w:insideV w:val="single" w:sz="8" w:space="0" w:color="762663"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tcPr>
    </w:tblStylePr>
    <w:tblStylePr w:type="band1Vert">
      <w:tblPr/>
      <w:tcPr>
        <w:tcBorders>
          <w:top w:val="single" w:sz="8" w:space="0" w:color="762663" w:themeColor="accent2"/>
          <w:left w:val="single" w:sz="8" w:space="0" w:color="762663" w:themeColor="accent2"/>
          <w:bottom w:val="single" w:sz="8" w:space="0" w:color="762663" w:themeColor="accent2"/>
          <w:right w:val="single" w:sz="8" w:space="0" w:color="762663" w:themeColor="accent2"/>
        </w:tcBorders>
        <w:shd w:val="clear" w:color="auto" w:fill="E9BCDE" w:themeFill="accent2" w:themeFillTint="3F"/>
      </w:tcPr>
    </w:tblStylePr>
    <w:tblStylePr w:type="band1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shd w:val="clear" w:color="auto" w:fill="E9BCDE" w:themeFill="accent2" w:themeFillTint="3F"/>
      </w:tcPr>
    </w:tblStylePr>
    <w:tblStylePr w:type="band2Horz">
      <w:tblPr/>
      <w:tcPr>
        <w:tcBorders>
          <w:top w:val="single" w:sz="8" w:space="0" w:color="762663" w:themeColor="accent2"/>
          <w:left w:val="single" w:sz="8" w:space="0" w:color="762663" w:themeColor="accent2"/>
          <w:bottom w:val="single" w:sz="8" w:space="0" w:color="762663" w:themeColor="accent2"/>
          <w:right w:val="single" w:sz="8" w:space="0" w:color="762663" w:themeColor="accent2"/>
          <w:insideV w:val="single" w:sz="8" w:space="0" w:color="762663" w:themeColor="accent2"/>
        </w:tcBorders>
      </w:tcPr>
    </w:tblStylePr>
  </w:style>
  <w:style w:type="table" w:styleId="ColorfulList-Accent6">
    <w:name w:val="Colorful List Accent 6"/>
    <w:basedOn w:val="TableNormal"/>
    <w:uiPriority w:val="72"/>
    <w:rsid w:val="00E07762"/>
    <w:pPr>
      <w:spacing w:line="240" w:lineRule="auto"/>
    </w:pPr>
    <w:rPr>
      <w:color w:val="000000" w:themeColor="text1"/>
    </w:rPr>
    <w:tblPr>
      <w:tblStyleRowBandSize w:val="1"/>
      <w:tblStyleColBandSize w:val="1"/>
    </w:tblPr>
    <w:tcPr>
      <w:shd w:val="clear" w:color="auto" w:fill="FDFDFC" w:themeFill="accent6" w:themeFillTint="19"/>
    </w:tcPr>
    <w:tblStylePr w:type="firstRow">
      <w:rPr>
        <w:b/>
        <w:bCs/>
        <w:color w:val="FFFFFF" w:themeColor="background1"/>
      </w:rPr>
      <w:tblPr/>
      <w:tcPr>
        <w:tcBorders>
          <w:bottom w:val="single" w:sz="12" w:space="0" w:color="FFFFFF" w:themeColor="background1"/>
        </w:tcBorders>
        <w:shd w:val="clear" w:color="auto" w:fill="E80D7E" w:themeFill="accent5" w:themeFillShade="CC"/>
      </w:tcPr>
    </w:tblStylePr>
    <w:tblStylePr w:type="lastRow">
      <w:rPr>
        <w:b/>
        <w:bCs/>
        <w:color w:val="E80D7E"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AF9" w:themeFill="accent6" w:themeFillTint="3F"/>
      </w:tcPr>
    </w:tblStylePr>
    <w:tblStylePr w:type="band1Horz">
      <w:tblPr/>
      <w:tcPr>
        <w:shd w:val="clear" w:color="auto" w:fill="FBFBFA" w:themeFill="accent6" w:themeFillTint="33"/>
      </w:tcPr>
    </w:tblStylePr>
  </w:style>
  <w:style w:type="table" w:styleId="ColorfulList-Accent5">
    <w:name w:val="Colorful List Accent 5"/>
    <w:basedOn w:val="TableNormal"/>
    <w:uiPriority w:val="72"/>
    <w:rsid w:val="00E07762"/>
    <w:pPr>
      <w:spacing w:line="240" w:lineRule="auto"/>
    </w:pPr>
    <w:rPr>
      <w:color w:val="000000" w:themeColor="text1"/>
    </w:rPr>
    <w:tblPr>
      <w:tblStyleRowBandSize w:val="1"/>
      <w:tblStyleColBandSize w:val="1"/>
    </w:tblPr>
    <w:tcPr>
      <w:shd w:val="clear" w:color="auto" w:fill="FEECF5" w:themeFill="accent5" w:themeFillTint="19"/>
    </w:tcPr>
    <w:tblStylePr w:type="firstRow">
      <w:rPr>
        <w:b/>
        <w:bCs/>
        <w:color w:val="FFFFFF" w:themeColor="background1"/>
      </w:rPr>
      <w:tblPr/>
      <w:tcPr>
        <w:tcBorders>
          <w:bottom w:val="single" w:sz="12" w:space="0" w:color="FFFFFF" w:themeColor="background1"/>
        </w:tcBorders>
        <w:shd w:val="clear" w:color="auto" w:fill="C0C0B9" w:themeFill="accent6" w:themeFillShade="CC"/>
      </w:tcPr>
    </w:tblStylePr>
    <w:tblStylePr w:type="lastRow">
      <w:rPr>
        <w:b/>
        <w:bCs/>
        <w:color w:val="C0C0B9"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CFE6" w:themeFill="accent5" w:themeFillTint="3F"/>
      </w:tcPr>
    </w:tblStylePr>
    <w:tblStylePr w:type="band1Horz">
      <w:tblPr/>
      <w:tcPr>
        <w:shd w:val="clear" w:color="auto" w:fill="FCD8EB" w:themeFill="accent5" w:themeFillTint="33"/>
      </w:tcPr>
    </w:tblStylePr>
  </w:style>
  <w:style w:type="table" w:styleId="ColorfulList-Accent4">
    <w:name w:val="Colorful List Accent 4"/>
    <w:basedOn w:val="TableNormal"/>
    <w:uiPriority w:val="72"/>
    <w:rsid w:val="00E07762"/>
    <w:pPr>
      <w:spacing w:line="240" w:lineRule="auto"/>
    </w:pPr>
    <w:rPr>
      <w:color w:val="000000" w:themeColor="text1"/>
    </w:rPr>
    <w:tblPr>
      <w:tblStyleRowBandSize w:val="1"/>
      <w:tblStyleColBandSize w:val="1"/>
    </w:tblPr>
    <w:tcPr>
      <w:shd w:val="clear" w:color="auto" w:fill="EAEBF7" w:themeFill="accent4" w:themeFillTint="19"/>
    </w:tcPr>
    <w:tblStylePr w:type="firstRow">
      <w:rPr>
        <w:b/>
        <w:bCs/>
        <w:color w:val="FFFFFF" w:themeColor="background1"/>
      </w:rPr>
      <w:tblPr/>
      <w:tcPr>
        <w:tcBorders>
          <w:bottom w:val="single" w:sz="12" w:space="0" w:color="FFFFFF" w:themeColor="background1"/>
        </w:tcBorders>
        <w:shd w:val="clear" w:color="auto" w:fill="952F67" w:themeFill="accent3" w:themeFillShade="CC"/>
      </w:tcPr>
    </w:tblStylePr>
    <w:tblStylePr w:type="lastRow">
      <w:rPr>
        <w:b/>
        <w:bCs/>
        <w:color w:val="952F67"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ACEEB" w:themeFill="accent4" w:themeFillTint="3F"/>
      </w:tcPr>
    </w:tblStylePr>
    <w:tblStylePr w:type="band1Horz">
      <w:tblPr/>
      <w:tcPr>
        <w:shd w:val="clear" w:color="auto" w:fill="D4D7EF" w:themeFill="accent4" w:themeFillTint="33"/>
      </w:tcPr>
    </w:tblStylePr>
  </w:style>
  <w:style w:type="table" w:styleId="ColorfulList-Accent3">
    <w:name w:val="Colorful List Accent 3"/>
    <w:basedOn w:val="TableNormal"/>
    <w:uiPriority w:val="72"/>
    <w:rsid w:val="00E07762"/>
    <w:pPr>
      <w:spacing w:line="240" w:lineRule="auto"/>
    </w:pPr>
    <w:rPr>
      <w:color w:val="000000" w:themeColor="text1"/>
    </w:rPr>
    <w:tblPr>
      <w:tblStyleRowBandSize w:val="1"/>
      <w:tblStyleColBandSize w:val="1"/>
    </w:tblPr>
    <w:tcPr>
      <w:shd w:val="clear" w:color="auto" w:fill="F8EBF2" w:themeFill="accent3" w:themeFillTint="19"/>
    </w:tcPr>
    <w:tblStylePr w:type="firstRow">
      <w:rPr>
        <w:b/>
        <w:bCs/>
        <w:color w:val="FFFFFF" w:themeColor="background1"/>
      </w:rPr>
      <w:tblPr/>
      <w:tcPr>
        <w:tcBorders>
          <w:bottom w:val="single" w:sz="12" w:space="0" w:color="FFFFFF" w:themeColor="background1"/>
        </w:tcBorders>
        <w:shd w:val="clear" w:color="auto" w:fill="2F3A7F" w:themeFill="accent4" w:themeFillShade="CC"/>
      </w:tcPr>
    </w:tblStylePr>
    <w:tblStylePr w:type="lastRow">
      <w:rPr>
        <w:b/>
        <w:bCs/>
        <w:color w:val="2F3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DE0" w:themeFill="accent3" w:themeFillTint="3F"/>
      </w:tcPr>
    </w:tblStylePr>
    <w:tblStylePr w:type="band1Horz">
      <w:tblPr/>
      <w:tcPr>
        <w:shd w:val="clear" w:color="auto" w:fill="F2D6E5" w:themeFill="accent3" w:themeFillTint="33"/>
      </w:tcPr>
    </w:tblStylePr>
  </w:style>
  <w:style w:type="table" w:styleId="ColorfulList-Accent2">
    <w:name w:val="Colorful List Accent 2"/>
    <w:basedOn w:val="TableNormal"/>
    <w:uiPriority w:val="72"/>
    <w:rsid w:val="00E07762"/>
    <w:pPr>
      <w:spacing w:line="240" w:lineRule="auto"/>
    </w:pPr>
    <w:rPr>
      <w:color w:val="000000" w:themeColor="text1"/>
    </w:rPr>
    <w:tblPr>
      <w:tblStyleRowBandSize w:val="1"/>
      <w:tblStyleColBandSize w:val="1"/>
    </w:tblPr>
    <w:tcPr>
      <w:shd w:val="clear" w:color="auto" w:fill="F6E4F2" w:themeFill="accent2"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9BCDE" w:themeFill="accent2" w:themeFillTint="3F"/>
      </w:tcPr>
    </w:tblStylePr>
    <w:tblStylePr w:type="band1Horz">
      <w:tblPr/>
      <w:tcPr>
        <w:shd w:val="clear" w:color="auto" w:fill="EDC9E5" w:themeFill="accent2" w:themeFillTint="33"/>
      </w:tcPr>
    </w:tblStylePr>
  </w:style>
  <w:style w:type="table" w:styleId="ColorfulList-Accent1">
    <w:name w:val="Colorful List Accent 1"/>
    <w:basedOn w:val="TableNormal"/>
    <w:uiPriority w:val="72"/>
    <w:rsid w:val="00E07762"/>
    <w:pPr>
      <w:spacing w:line="240" w:lineRule="auto"/>
    </w:pPr>
    <w:rPr>
      <w:color w:val="000000" w:themeColor="text1"/>
    </w:rPr>
    <w:tblPr>
      <w:tblStyleRowBandSize w:val="1"/>
      <w:tblStyleColBandSize w:val="1"/>
    </w:tblPr>
    <w:tcPr>
      <w:shd w:val="clear" w:color="auto" w:fill="F5DAFC" w:themeFill="accent1" w:themeFillTint="19"/>
    </w:tcPr>
    <w:tblStylePr w:type="firstRow">
      <w:rPr>
        <w:b/>
        <w:bCs/>
        <w:color w:val="FFFFFF" w:themeColor="background1"/>
      </w:rPr>
      <w:tblPr/>
      <w:tcPr>
        <w:tcBorders>
          <w:bottom w:val="single" w:sz="12" w:space="0" w:color="FFFFFF" w:themeColor="background1"/>
        </w:tcBorders>
        <w:shd w:val="clear" w:color="auto" w:fill="5E1E4E" w:themeFill="accent2" w:themeFillShade="CC"/>
      </w:tcPr>
    </w:tblStylePr>
    <w:tblStylePr w:type="lastRow">
      <w:rPr>
        <w:b/>
        <w:bCs/>
        <w:color w:val="5E1E4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A2F7" w:themeFill="accent1" w:themeFillTint="3F"/>
      </w:tcPr>
    </w:tblStylePr>
    <w:tblStylePr w:type="band1Horz">
      <w:tblPr/>
      <w:tcPr>
        <w:shd w:val="clear" w:color="auto" w:fill="ECB4F8" w:themeFill="accent1" w:themeFillTint="33"/>
      </w:tcPr>
    </w:tblStylePr>
  </w:style>
  <w:style w:type="table" w:styleId="ColorfulShading-Accent6">
    <w:name w:val="Colorful Shading Accent 6"/>
    <w:basedOn w:val="TableNormal"/>
    <w:uiPriority w:val="71"/>
    <w:rsid w:val="00E07762"/>
    <w:pPr>
      <w:spacing w:line="240" w:lineRule="auto"/>
    </w:pPr>
    <w:rPr>
      <w:color w:val="000000" w:themeColor="text1"/>
    </w:rPr>
    <w:tblPr>
      <w:tblStyleRowBandSize w:val="1"/>
      <w:tblStyleColBandSize w:val="1"/>
      <w:tblBorders>
        <w:top w:val="single" w:sz="24" w:space="0" w:color="F43F9D" w:themeColor="accent5"/>
        <w:left w:val="single" w:sz="4" w:space="0" w:color="EDEDEB" w:themeColor="accent6"/>
        <w:bottom w:val="single" w:sz="4" w:space="0" w:color="EDEDEB" w:themeColor="accent6"/>
        <w:right w:val="single" w:sz="4" w:space="0" w:color="EDEDEB" w:themeColor="accent6"/>
        <w:insideH w:val="single" w:sz="4" w:space="0" w:color="FFFFFF" w:themeColor="background1"/>
        <w:insideV w:val="single" w:sz="4" w:space="0" w:color="FFFFFF" w:themeColor="background1"/>
      </w:tblBorders>
    </w:tblPr>
    <w:tcPr>
      <w:shd w:val="clear" w:color="auto" w:fill="FDFDFC" w:themeFill="accent6" w:themeFillTint="19"/>
    </w:tcPr>
    <w:tblStylePr w:type="firstRow">
      <w:rPr>
        <w:b/>
        <w:bCs/>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39387" w:themeFill="accent6" w:themeFillShade="99"/>
      </w:tcPr>
    </w:tblStylePr>
    <w:tblStylePr w:type="firstCol">
      <w:rPr>
        <w:color w:val="FFFFFF" w:themeColor="background1"/>
      </w:rPr>
      <w:tblPr/>
      <w:tcPr>
        <w:tcBorders>
          <w:top w:val="nil"/>
          <w:left w:val="nil"/>
          <w:bottom w:val="nil"/>
          <w:right w:val="nil"/>
          <w:insideH w:val="single" w:sz="4" w:space="0" w:color="939387" w:themeColor="accent6" w:themeShade="99"/>
          <w:insideV w:val="nil"/>
        </w:tcBorders>
        <w:shd w:val="clear" w:color="auto" w:fill="939387"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39387" w:themeFill="accent6" w:themeFillShade="99"/>
      </w:tcPr>
    </w:tblStylePr>
    <w:tblStylePr w:type="band1Vert">
      <w:tblPr/>
      <w:tcPr>
        <w:shd w:val="clear" w:color="auto" w:fill="F7F7F6" w:themeFill="accent6" w:themeFillTint="66"/>
      </w:tcPr>
    </w:tblStylePr>
    <w:tblStylePr w:type="band1Horz">
      <w:tblPr/>
      <w:tcPr>
        <w:shd w:val="clear" w:color="auto" w:fill="F6F6F5" w:themeFill="accent6"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07762"/>
    <w:pPr>
      <w:spacing w:line="240" w:lineRule="auto"/>
    </w:pPr>
    <w:rPr>
      <w:color w:val="000000" w:themeColor="text1"/>
    </w:rPr>
    <w:tblPr>
      <w:tblStyleRowBandSize w:val="1"/>
      <w:tblStyleColBandSize w:val="1"/>
      <w:tblBorders>
        <w:top w:val="single" w:sz="24" w:space="0" w:color="EDEDEB" w:themeColor="accent6"/>
        <w:left w:val="single" w:sz="4" w:space="0" w:color="F43F9D" w:themeColor="accent5"/>
        <w:bottom w:val="single" w:sz="4" w:space="0" w:color="F43F9D" w:themeColor="accent5"/>
        <w:right w:val="single" w:sz="4" w:space="0" w:color="F43F9D" w:themeColor="accent5"/>
        <w:insideH w:val="single" w:sz="4" w:space="0" w:color="FFFFFF" w:themeColor="background1"/>
        <w:insideV w:val="single" w:sz="4" w:space="0" w:color="FFFFFF" w:themeColor="background1"/>
      </w:tblBorders>
    </w:tblPr>
    <w:tcPr>
      <w:shd w:val="clear" w:color="auto" w:fill="FEECF5" w:themeFill="accent5" w:themeFillTint="19"/>
    </w:tcPr>
    <w:tblStylePr w:type="firstRow">
      <w:rPr>
        <w:b/>
        <w:bCs/>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E0A5E" w:themeFill="accent5" w:themeFillShade="99"/>
      </w:tcPr>
    </w:tblStylePr>
    <w:tblStylePr w:type="firstCol">
      <w:rPr>
        <w:color w:val="FFFFFF" w:themeColor="background1"/>
      </w:rPr>
      <w:tblPr/>
      <w:tcPr>
        <w:tcBorders>
          <w:top w:val="nil"/>
          <w:left w:val="nil"/>
          <w:bottom w:val="nil"/>
          <w:right w:val="nil"/>
          <w:insideH w:val="single" w:sz="4" w:space="0" w:color="AE0A5E" w:themeColor="accent5" w:themeShade="99"/>
          <w:insideV w:val="nil"/>
        </w:tcBorders>
        <w:shd w:val="clear" w:color="auto" w:fill="AE0A5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E0A5E" w:themeFill="accent5" w:themeFillShade="99"/>
      </w:tcPr>
    </w:tblStylePr>
    <w:tblStylePr w:type="band1Vert">
      <w:tblPr/>
      <w:tcPr>
        <w:shd w:val="clear" w:color="auto" w:fill="FAB2D7" w:themeFill="accent5" w:themeFillTint="66"/>
      </w:tcPr>
    </w:tblStylePr>
    <w:tblStylePr w:type="band1Horz">
      <w:tblPr/>
      <w:tcPr>
        <w:shd w:val="clear" w:color="auto" w:fill="F99FCD" w:themeFill="accent5" w:themeFillTint="7F"/>
      </w:tcPr>
    </w:tblStylePr>
    <w:tblStylePr w:type="neCell">
      <w:rPr>
        <w:color w:val="000000" w:themeColor="text1"/>
      </w:rPr>
    </w:tblStylePr>
    <w:tblStylePr w:type="nwCell">
      <w:rPr>
        <w:color w:val="000000" w:themeColor="text1"/>
      </w:rPr>
    </w:tblStylePr>
  </w:style>
  <w:style w:type="table" w:styleId="ColorfulShading-Accent4">
    <w:name w:val="Colorful Shading Accent 4"/>
    <w:basedOn w:val="TableNormal"/>
    <w:uiPriority w:val="71"/>
    <w:rsid w:val="00E07762"/>
    <w:pPr>
      <w:spacing w:line="240" w:lineRule="auto"/>
    </w:pPr>
    <w:rPr>
      <w:color w:val="000000" w:themeColor="text1"/>
    </w:rPr>
    <w:tblPr>
      <w:tblStyleRowBandSize w:val="1"/>
      <w:tblStyleColBandSize w:val="1"/>
      <w:tblBorders>
        <w:top w:val="single" w:sz="24" w:space="0" w:color="BB3B82" w:themeColor="accent3"/>
        <w:left w:val="single" w:sz="4" w:space="0" w:color="3B499F" w:themeColor="accent4"/>
        <w:bottom w:val="single" w:sz="4" w:space="0" w:color="3B499F" w:themeColor="accent4"/>
        <w:right w:val="single" w:sz="4" w:space="0" w:color="3B499F" w:themeColor="accent4"/>
        <w:insideH w:val="single" w:sz="4" w:space="0" w:color="FFFFFF" w:themeColor="background1"/>
        <w:insideV w:val="single" w:sz="4" w:space="0" w:color="FFFFFF" w:themeColor="background1"/>
      </w:tblBorders>
    </w:tblPr>
    <w:tcPr>
      <w:shd w:val="clear" w:color="auto" w:fill="EAEBF7" w:themeFill="accent4" w:themeFillTint="19"/>
    </w:tcPr>
    <w:tblStylePr w:type="firstRow">
      <w:rPr>
        <w:b/>
        <w:bCs/>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32B5F" w:themeFill="accent4" w:themeFillShade="99"/>
      </w:tcPr>
    </w:tblStylePr>
    <w:tblStylePr w:type="firstCol">
      <w:rPr>
        <w:color w:val="FFFFFF" w:themeColor="background1"/>
      </w:rPr>
      <w:tblPr/>
      <w:tcPr>
        <w:tcBorders>
          <w:top w:val="nil"/>
          <w:left w:val="nil"/>
          <w:bottom w:val="nil"/>
          <w:right w:val="nil"/>
          <w:insideH w:val="single" w:sz="4" w:space="0" w:color="232B5F" w:themeColor="accent4" w:themeShade="99"/>
          <w:insideV w:val="nil"/>
        </w:tcBorders>
        <w:shd w:val="clear" w:color="auto" w:fill="232B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32B5F" w:themeFill="accent4" w:themeFillShade="99"/>
      </w:tcPr>
    </w:tblStylePr>
    <w:tblStylePr w:type="band1Vert">
      <w:tblPr/>
      <w:tcPr>
        <w:shd w:val="clear" w:color="auto" w:fill="A9B1DF" w:themeFill="accent4" w:themeFillTint="66"/>
      </w:tcPr>
    </w:tblStylePr>
    <w:tblStylePr w:type="band1Horz">
      <w:tblPr/>
      <w:tcPr>
        <w:shd w:val="clear" w:color="auto" w:fill="949DD7" w:themeFill="accent4"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07762"/>
    <w:pPr>
      <w:spacing w:line="240" w:lineRule="auto"/>
    </w:pPr>
    <w:rPr>
      <w:color w:val="000000" w:themeColor="text1"/>
    </w:rPr>
    <w:tblPr>
      <w:tblStyleRowBandSize w:val="1"/>
      <w:tblStyleColBandSize w:val="1"/>
      <w:tblBorders>
        <w:top w:val="single" w:sz="24" w:space="0" w:color="3B499F" w:themeColor="accent4"/>
        <w:left w:val="single" w:sz="4" w:space="0" w:color="BB3B82" w:themeColor="accent3"/>
        <w:bottom w:val="single" w:sz="4" w:space="0" w:color="BB3B82" w:themeColor="accent3"/>
        <w:right w:val="single" w:sz="4" w:space="0" w:color="BB3B82" w:themeColor="accent3"/>
        <w:insideH w:val="single" w:sz="4" w:space="0" w:color="FFFFFF" w:themeColor="background1"/>
        <w:insideV w:val="single" w:sz="4" w:space="0" w:color="FFFFFF" w:themeColor="background1"/>
      </w:tblBorders>
    </w:tblPr>
    <w:tcPr>
      <w:shd w:val="clear" w:color="auto" w:fill="F8EBF2" w:themeFill="accent3" w:themeFillTint="19"/>
    </w:tcPr>
    <w:tblStylePr w:type="firstRow">
      <w:rPr>
        <w:b/>
        <w:bCs/>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F234D" w:themeFill="accent3" w:themeFillShade="99"/>
      </w:tcPr>
    </w:tblStylePr>
    <w:tblStylePr w:type="firstCol">
      <w:rPr>
        <w:color w:val="FFFFFF" w:themeColor="background1"/>
      </w:rPr>
      <w:tblPr/>
      <w:tcPr>
        <w:tcBorders>
          <w:top w:val="nil"/>
          <w:left w:val="nil"/>
          <w:bottom w:val="nil"/>
          <w:right w:val="nil"/>
          <w:insideH w:val="single" w:sz="4" w:space="0" w:color="6F234D" w:themeColor="accent3" w:themeShade="99"/>
          <w:insideV w:val="nil"/>
        </w:tcBorders>
        <w:shd w:val="clear" w:color="auto" w:fill="6F234D"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F234D" w:themeFill="accent3" w:themeFillShade="99"/>
      </w:tcPr>
    </w:tblStylePr>
    <w:tblStylePr w:type="band1Vert">
      <w:tblPr/>
      <w:tcPr>
        <w:shd w:val="clear" w:color="auto" w:fill="E5AECD" w:themeFill="accent3" w:themeFillTint="66"/>
      </w:tcPr>
    </w:tblStylePr>
    <w:tblStylePr w:type="band1Horz">
      <w:tblPr/>
      <w:tcPr>
        <w:shd w:val="clear" w:color="auto" w:fill="DF9AC0" w:themeFill="accent3" w:themeFillTint="7F"/>
      </w:tcPr>
    </w:tblStylePr>
  </w:style>
  <w:style w:type="table" w:styleId="ColorfulShading-Accent2">
    <w:name w:val="Colorful Shading Accent 2"/>
    <w:basedOn w:val="TableNorma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762663" w:themeColor="accent2"/>
        <w:bottom w:val="single" w:sz="4" w:space="0" w:color="762663" w:themeColor="accent2"/>
        <w:right w:val="single" w:sz="4" w:space="0" w:color="762663" w:themeColor="accent2"/>
        <w:insideH w:val="single" w:sz="4" w:space="0" w:color="FFFFFF" w:themeColor="background1"/>
        <w:insideV w:val="single" w:sz="4" w:space="0" w:color="FFFFFF" w:themeColor="background1"/>
      </w:tblBorders>
    </w:tblPr>
    <w:tcPr>
      <w:shd w:val="clear" w:color="auto" w:fill="F6E4F2" w:themeFill="accent2"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6163B" w:themeFill="accent2" w:themeFillShade="99"/>
      </w:tcPr>
    </w:tblStylePr>
    <w:tblStylePr w:type="firstCol">
      <w:rPr>
        <w:color w:val="FFFFFF" w:themeColor="background1"/>
      </w:rPr>
      <w:tblPr/>
      <w:tcPr>
        <w:tcBorders>
          <w:top w:val="nil"/>
          <w:left w:val="nil"/>
          <w:bottom w:val="nil"/>
          <w:right w:val="nil"/>
          <w:insideH w:val="single" w:sz="4" w:space="0" w:color="46163B" w:themeColor="accent2" w:themeShade="99"/>
          <w:insideV w:val="nil"/>
        </w:tcBorders>
        <w:shd w:val="clear" w:color="auto" w:fill="46163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6163B" w:themeFill="accent2" w:themeFillShade="99"/>
      </w:tcPr>
    </w:tblStylePr>
    <w:tblStylePr w:type="band1Vert">
      <w:tblPr/>
      <w:tcPr>
        <w:shd w:val="clear" w:color="auto" w:fill="DC93CB" w:themeFill="accent2" w:themeFillTint="66"/>
      </w:tcPr>
    </w:tblStylePr>
    <w:tblStylePr w:type="band1Horz">
      <w:tblPr/>
      <w:tcPr>
        <w:shd w:val="clear" w:color="auto" w:fill="D479BE" w:themeFill="accent2"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07762"/>
    <w:pPr>
      <w:spacing w:line="240" w:lineRule="auto"/>
    </w:pPr>
    <w:rPr>
      <w:color w:val="000000" w:themeColor="text1"/>
    </w:rPr>
    <w:tblPr>
      <w:tblStyleRowBandSize w:val="1"/>
      <w:tblStyleColBandSize w:val="1"/>
      <w:tblBorders>
        <w:top w:val="single" w:sz="24" w:space="0" w:color="762663" w:themeColor="accent2"/>
        <w:left w:val="single" w:sz="4" w:space="0" w:color="510861" w:themeColor="accent1"/>
        <w:bottom w:val="single" w:sz="4" w:space="0" w:color="510861" w:themeColor="accent1"/>
        <w:right w:val="single" w:sz="4" w:space="0" w:color="510861" w:themeColor="accent1"/>
        <w:insideH w:val="single" w:sz="4" w:space="0" w:color="FFFFFF" w:themeColor="background1"/>
        <w:insideV w:val="single" w:sz="4" w:space="0" w:color="FFFFFF" w:themeColor="background1"/>
      </w:tblBorders>
    </w:tblPr>
    <w:tcPr>
      <w:shd w:val="clear" w:color="auto" w:fill="F5DAFC" w:themeFill="accent1" w:themeFillTint="19"/>
    </w:tcPr>
    <w:tblStylePr w:type="firstRow">
      <w:rPr>
        <w:b/>
        <w:bCs/>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0043A" w:themeFill="accent1" w:themeFillShade="99"/>
      </w:tcPr>
    </w:tblStylePr>
    <w:tblStylePr w:type="firstCol">
      <w:rPr>
        <w:color w:val="FFFFFF" w:themeColor="background1"/>
      </w:rPr>
      <w:tblPr/>
      <w:tcPr>
        <w:tcBorders>
          <w:top w:val="nil"/>
          <w:left w:val="nil"/>
          <w:bottom w:val="nil"/>
          <w:right w:val="nil"/>
          <w:insideH w:val="single" w:sz="4" w:space="0" w:color="30043A" w:themeColor="accent1" w:themeShade="99"/>
          <w:insideV w:val="nil"/>
        </w:tcBorders>
        <w:shd w:val="clear" w:color="auto" w:fill="30043A"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0043A" w:themeFill="accent1" w:themeFillShade="99"/>
      </w:tcPr>
    </w:tblStylePr>
    <w:tblStylePr w:type="band1Vert">
      <w:tblPr/>
      <w:tcPr>
        <w:shd w:val="clear" w:color="auto" w:fill="D969F2" w:themeFill="accent1" w:themeFillTint="66"/>
      </w:tcPr>
    </w:tblStylePr>
    <w:tblStylePr w:type="band1Horz">
      <w:tblPr/>
      <w:tcPr>
        <w:shd w:val="clear" w:color="auto" w:fill="D044EF" w:themeFill="accent1" w:themeFillTint="7F"/>
      </w:tcPr>
    </w:tblStylePr>
    <w:tblStylePr w:type="neCell">
      <w:rPr>
        <w:color w:val="000000" w:themeColor="text1"/>
      </w:rPr>
    </w:tblStylePr>
    <w:tblStylePr w:type="nwCell">
      <w:rPr>
        <w:color w:val="000000" w:themeColor="text1"/>
      </w:rPr>
    </w:tblStylePr>
  </w:style>
  <w:style w:type="table" w:styleId="ColorfulGrid-Accent6">
    <w:name w:val="Colorful Grid Accent 6"/>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BFBFA" w:themeFill="accent6" w:themeFillTint="33"/>
    </w:tcPr>
    <w:tblStylePr w:type="firstRow">
      <w:rPr>
        <w:b/>
        <w:bCs/>
      </w:rPr>
      <w:tblPr/>
      <w:tcPr>
        <w:shd w:val="clear" w:color="auto" w:fill="F7F7F6" w:themeFill="accent6" w:themeFillTint="66"/>
      </w:tcPr>
    </w:tblStylePr>
    <w:tblStylePr w:type="lastRow">
      <w:rPr>
        <w:b/>
        <w:bCs/>
        <w:color w:val="000000" w:themeColor="text1"/>
      </w:rPr>
      <w:tblPr/>
      <w:tcPr>
        <w:shd w:val="clear" w:color="auto" w:fill="F7F7F6" w:themeFill="accent6" w:themeFillTint="66"/>
      </w:tcPr>
    </w:tblStylePr>
    <w:tblStylePr w:type="firstCol">
      <w:rPr>
        <w:color w:val="FFFFFF" w:themeColor="background1"/>
      </w:rPr>
      <w:tblPr/>
      <w:tcPr>
        <w:shd w:val="clear" w:color="auto" w:fill="B4B4AC" w:themeFill="accent6" w:themeFillShade="BF"/>
      </w:tcPr>
    </w:tblStylePr>
    <w:tblStylePr w:type="lastCol">
      <w:rPr>
        <w:color w:val="FFFFFF" w:themeColor="background1"/>
      </w:rPr>
      <w:tblPr/>
      <w:tcPr>
        <w:shd w:val="clear" w:color="auto" w:fill="B4B4AC" w:themeFill="accent6" w:themeFillShade="BF"/>
      </w:tc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ColorfulGrid-Accent5">
    <w:name w:val="Colorful Grid Accent 5"/>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CD8EB" w:themeFill="accent5" w:themeFillTint="33"/>
    </w:tcPr>
    <w:tblStylePr w:type="firstRow">
      <w:rPr>
        <w:b/>
        <w:bCs/>
      </w:rPr>
      <w:tblPr/>
      <w:tcPr>
        <w:shd w:val="clear" w:color="auto" w:fill="FAB2D7" w:themeFill="accent5" w:themeFillTint="66"/>
      </w:tcPr>
    </w:tblStylePr>
    <w:tblStylePr w:type="lastRow">
      <w:rPr>
        <w:b/>
        <w:bCs/>
        <w:color w:val="000000" w:themeColor="text1"/>
      </w:rPr>
      <w:tblPr/>
      <w:tcPr>
        <w:shd w:val="clear" w:color="auto" w:fill="FAB2D7" w:themeFill="accent5" w:themeFillTint="66"/>
      </w:tcPr>
    </w:tblStylePr>
    <w:tblStylePr w:type="firstCol">
      <w:rPr>
        <w:color w:val="FFFFFF" w:themeColor="background1"/>
      </w:rPr>
      <w:tblPr/>
      <w:tcPr>
        <w:shd w:val="clear" w:color="auto" w:fill="D90C76" w:themeFill="accent5" w:themeFillShade="BF"/>
      </w:tcPr>
    </w:tblStylePr>
    <w:tblStylePr w:type="lastCol">
      <w:rPr>
        <w:color w:val="FFFFFF" w:themeColor="background1"/>
      </w:rPr>
      <w:tblPr/>
      <w:tcPr>
        <w:shd w:val="clear" w:color="auto" w:fill="D90C76" w:themeFill="accent5" w:themeFillShade="BF"/>
      </w:tc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ColorfulGrid-Accent4">
    <w:name w:val="Colorful Grid Accent 4"/>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4D7EF" w:themeFill="accent4" w:themeFillTint="33"/>
    </w:tcPr>
    <w:tblStylePr w:type="firstRow">
      <w:rPr>
        <w:b/>
        <w:bCs/>
      </w:rPr>
      <w:tblPr/>
      <w:tcPr>
        <w:shd w:val="clear" w:color="auto" w:fill="A9B1DF" w:themeFill="accent4" w:themeFillTint="66"/>
      </w:tcPr>
    </w:tblStylePr>
    <w:tblStylePr w:type="lastRow">
      <w:rPr>
        <w:b/>
        <w:bCs/>
        <w:color w:val="000000" w:themeColor="text1"/>
      </w:rPr>
      <w:tblPr/>
      <w:tcPr>
        <w:shd w:val="clear" w:color="auto" w:fill="A9B1DF" w:themeFill="accent4" w:themeFillTint="66"/>
      </w:tcPr>
    </w:tblStylePr>
    <w:tblStylePr w:type="firstCol">
      <w:rPr>
        <w:color w:val="FFFFFF" w:themeColor="background1"/>
      </w:rPr>
      <w:tblPr/>
      <w:tcPr>
        <w:shd w:val="clear" w:color="auto" w:fill="2C3676" w:themeFill="accent4" w:themeFillShade="BF"/>
      </w:tcPr>
    </w:tblStylePr>
    <w:tblStylePr w:type="lastCol">
      <w:rPr>
        <w:color w:val="FFFFFF" w:themeColor="background1"/>
      </w:rPr>
      <w:tblPr/>
      <w:tcPr>
        <w:shd w:val="clear" w:color="auto" w:fill="2C3676" w:themeFill="accent4" w:themeFillShade="BF"/>
      </w:tc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ColorfulGrid-Accent3">
    <w:name w:val="Colorful Grid Accent 3"/>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2D6E5" w:themeFill="accent3" w:themeFillTint="33"/>
    </w:tcPr>
    <w:tblStylePr w:type="firstRow">
      <w:rPr>
        <w:b/>
        <w:bCs/>
      </w:rPr>
      <w:tblPr/>
      <w:tcPr>
        <w:shd w:val="clear" w:color="auto" w:fill="E5AECD" w:themeFill="accent3" w:themeFillTint="66"/>
      </w:tcPr>
    </w:tblStylePr>
    <w:tblStylePr w:type="lastRow">
      <w:rPr>
        <w:b/>
        <w:bCs/>
        <w:color w:val="000000" w:themeColor="text1"/>
      </w:rPr>
      <w:tblPr/>
      <w:tcPr>
        <w:shd w:val="clear" w:color="auto" w:fill="E5AECD" w:themeFill="accent3" w:themeFillTint="66"/>
      </w:tcPr>
    </w:tblStylePr>
    <w:tblStylePr w:type="firstCol">
      <w:rPr>
        <w:color w:val="FFFFFF" w:themeColor="background1"/>
      </w:rPr>
      <w:tblPr/>
      <w:tcPr>
        <w:shd w:val="clear" w:color="auto" w:fill="8B2C61" w:themeFill="accent3" w:themeFillShade="BF"/>
      </w:tcPr>
    </w:tblStylePr>
    <w:tblStylePr w:type="lastCol">
      <w:rPr>
        <w:color w:val="FFFFFF" w:themeColor="background1"/>
      </w:rPr>
      <w:tblPr/>
      <w:tcPr>
        <w:shd w:val="clear" w:color="auto" w:fill="8B2C61" w:themeFill="accent3" w:themeFillShade="BF"/>
      </w:tc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ColorfulGrid-Accent2">
    <w:name w:val="Colorful Grid Accent 2"/>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DC9E5" w:themeFill="accent2" w:themeFillTint="33"/>
    </w:tcPr>
    <w:tblStylePr w:type="firstRow">
      <w:rPr>
        <w:b/>
        <w:bCs/>
      </w:rPr>
      <w:tblPr/>
      <w:tcPr>
        <w:shd w:val="clear" w:color="auto" w:fill="DC93CB" w:themeFill="accent2" w:themeFillTint="66"/>
      </w:tcPr>
    </w:tblStylePr>
    <w:tblStylePr w:type="lastRow">
      <w:rPr>
        <w:b/>
        <w:bCs/>
        <w:color w:val="000000" w:themeColor="text1"/>
      </w:rPr>
      <w:tblPr/>
      <w:tcPr>
        <w:shd w:val="clear" w:color="auto" w:fill="DC93CB" w:themeFill="accent2" w:themeFillTint="66"/>
      </w:tcPr>
    </w:tblStylePr>
    <w:tblStylePr w:type="firstCol">
      <w:rPr>
        <w:color w:val="FFFFFF" w:themeColor="background1"/>
      </w:rPr>
      <w:tblPr/>
      <w:tcPr>
        <w:shd w:val="clear" w:color="auto" w:fill="581C49" w:themeFill="accent2" w:themeFillShade="BF"/>
      </w:tcPr>
    </w:tblStylePr>
    <w:tblStylePr w:type="lastCol">
      <w:rPr>
        <w:color w:val="FFFFFF" w:themeColor="background1"/>
      </w:rPr>
      <w:tblPr/>
      <w:tcPr>
        <w:shd w:val="clear" w:color="auto" w:fill="581C49" w:themeFill="accent2" w:themeFillShade="BF"/>
      </w:tc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ColorfulGrid-Accent1">
    <w:name w:val="Colorful Grid Accent 1"/>
    <w:basedOn w:val="TableNormal"/>
    <w:uiPriority w:val="73"/>
    <w:rsid w:val="00E07762"/>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CB4F8" w:themeFill="accent1" w:themeFillTint="33"/>
    </w:tcPr>
    <w:tblStylePr w:type="firstRow">
      <w:rPr>
        <w:b/>
        <w:bCs/>
      </w:rPr>
      <w:tblPr/>
      <w:tcPr>
        <w:shd w:val="clear" w:color="auto" w:fill="D969F2" w:themeFill="accent1" w:themeFillTint="66"/>
      </w:tcPr>
    </w:tblStylePr>
    <w:tblStylePr w:type="lastRow">
      <w:rPr>
        <w:b/>
        <w:bCs/>
        <w:color w:val="000000" w:themeColor="text1"/>
      </w:rPr>
      <w:tblPr/>
      <w:tcPr>
        <w:shd w:val="clear" w:color="auto" w:fill="D969F2" w:themeFill="accent1" w:themeFillTint="66"/>
      </w:tcPr>
    </w:tblStylePr>
    <w:tblStylePr w:type="firstCol">
      <w:rPr>
        <w:color w:val="FFFFFF" w:themeColor="background1"/>
      </w:rPr>
      <w:tblPr/>
      <w:tcPr>
        <w:shd w:val="clear" w:color="auto" w:fill="3C0648" w:themeFill="accent1" w:themeFillShade="BF"/>
      </w:tcPr>
    </w:tblStylePr>
    <w:tblStylePr w:type="lastCol">
      <w:rPr>
        <w:color w:val="FFFFFF" w:themeColor="background1"/>
      </w:rPr>
      <w:tblPr/>
      <w:tcPr>
        <w:shd w:val="clear" w:color="auto" w:fill="3C0648" w:themeFill="accent1" w:themeFillShade="BF"/>
      </w:tc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MediumList2-Accent6">
    <w:name w:val="Medium List 2 Accent 6"/>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tblBorders>
    </w:tblPr>
    <w:tblStylePr w:type="firstRow">
      <w:rPr>
        <w:sz w:val="24"/>
        <w:szCs w:val="24"/>
      </w:rPr>
      <w:tblPr/>
      <w:tcPr>
        <w:tcBorders>
          <w:top w:val="nil"/>
          <w:left w:val="nil"/>
          <w:bottom w:val="single" w:sz="24" w:space="0" w:color="EDEDEB" w:themeColor="accent6"/>
          <w:right w:val="nil"/>
          <w:insideH w:val="nil"/>
          <w:insideV w:val="nil"/>
        </w:tcBorders>
        <w:shd w:val="clear" w:color="auto" w:fill="FFFFFF" w:themeFill="background1"/>
      </w:tcPr>
    </w:tblStylePr>
    <w:tblStylePr w:type="lastRow">
      <w:tblPr/>
      <w:tcPr>
        <w:tcBorders>
          <w:top w:val="single" w:sz="8" w:space="0" w:color="EDEDEB"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EDEB" w:themeColor="accent6"/>
          <w:insideH w:val="nil"/>
          <w:insideV w:val="nil"/>
        </w:tcBorders>
        <w:shd w:val="clear" w:color="auto" w:fill="FFFFFF" w:themeFill="background1"/>
      </w:tcPr>
    </w:tblStylePr>
    <w:tblStylePr w:type="lastCol">
      <w:tblPr/>
      <w:tcPr>
        <w:tcBorders>
          <w:top w:val="nil"/>
          <w:left w:val="single" w:sz="8" w:space="0" w:color="EDEDEB"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FAF9" w:themeFill="accent6" w:themeFillTint="3F"/>
      </w:tcPr>
    </w:tblStylePr>
    <w:tblStylePr w:type="band1Horz">
      <w:tblPr/>
      <w:tcPr>
        <w:tcBorders>
          <w:top w:val="nil"/>
          <w:bottom w:val="nil"/>
          <w:insideH w:val="nil"/>
          <w:insideV w:val="nil"/>
        </w:tcBorders>
        <w:shd w:val="clear" w:color="auto" w:fill="FAFAF9"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tblBorders>
    </w:tblPr>
    <w:tblStylePr w:type="firstRow">
      <w:rPr>
        <w:sz w:val="24"/>
        <w:szCs w:val="24"/>
      </w:rPr>
      <w:tblPr/>
      <w:tcPr>
        <w:tcBorders>
          <w:top w:val="nil"/>
          <w:left w:val="nil"/>
          <w:bottom w:val="single" w:sz="24" w:space="0" w:color="F43F9D" w:themeColor="accent5"/>
          <w:right w:val="nil"/>
          <w:insideH w:val="nil"/>
          <w:insideV w:val="nil"/>
        </w:tcBorders>
        <w:shd w:val="clear" w:color="auto" w:fill="FFFFFF" w:themeFill="background1"/>
      </w:tcPr>
    </w:tblStylePr>
    <w:tblStylePr w:type="lastRow">
      <w:tblPr/>
      <w:tcPr>
        <w:tcBorders>
          <w:top w:val="single" w:sz="8" w:space="0" w:color="F43F9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43F9D" w:themeColor="accent5"/>
          <w:insideH w:val="nil"/>
          <w:insideV w:val="nil"/>
        </w:tcBorders>
        <w:shd w:val="clear" w:color="auto" w:fill="FFFFFF" w:themeFill="background1"/>
      </w:tcPr>
    </w:tblStylePr>
    <w:tblStylePr w:type="lastCol">
      <w:tblPr/>
      <w:tcPr>
        <w:tcBorders>
          <w:top w:val="nil"/>
          <w:left w:val="single" w:sz="8" w:space="0" w:color="F43F9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CFE6" w:themeFill="accent5" w:themeFillTint="3F"/>
      </w:tcPr>
    </w:tblStylePr>
    <w:tblStylePr w:type="band1Horz">
      <w:tblPr/>
      <w:tcPr>
        <w:tcBorders>
          <w:top w:val="nil"/>
          <w:bottom w:val="nil"/>
          <w:insideH w:val="nil"/>
          <w:insideV w:val="nil"/>
        </w:tcBorders>
        <w:shd w:val="clear" w:color="auto" w:fill="FCCFE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tblBorders>
    </w:tblPr>
    <w:tblStylePr w:type="firstRow">
      <w:rPr>
        <w:sz w:val="24"/>
        <w:szCs w:val="24"/>
      </w:rPr>
      <w:tblPr/>
      <w:tcPr>
        <w:tcBorders>
          <w:top w:val="nil"/>
          <w:left w:val="nil"/>
          <w:bottom w:val="single" w:sz="24" w:space="0" w:color="3B499F" w:themeColor="accent4"/>
          <w:right w:val="nil"/>
          <w:insideH w:val="nil"/>
          <w:insideV w:val="nil"/>
        </w:tcBorders>
        <w:shd w:val="clear" w:color="auto" w:fill="FFFFFF" w:themeFill="background1"/>
      </w:tcPr>
    </w:tblStylePr>
    <w:tblStylePr w:type="lastRow">
      <w:tblPr/>
      <w:tcPr>
        <w:tcBorders>
          <w:top w:val="single" w:sz="8" w:space="0" w:color="3B49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B499F" w:themeColor="accent4"/>
          <w:insideH w:val="nil"/>
          <w:insideV w:val="nil"/>
        </w:tcBorders>
        <w:shd w:val="clear" w:color="auto" w:fill="FFFFFF" w:themeFill="background1"/>
      </w:tcPr>
    </w:tblStylePr>
    <w:tblStylePr w:type="lastCol">
      <w:tblPr/>
      <w:tcPr>
        <w:tcBorders>
          <w:top w:val="nil"/>
          <w:left w:val="single" w:sz="8" w:space="0" w:color="3B49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ACEEB" w:themeFill="accent4" w:themeFillTint="3F"/>
      </w:tcPr>
    </w:tblStylePr>
    <w:tblStylePr w:type="band1Horz">
      <w:tblPr/>
      <w:tcPr>
        <w:tcBorders>
          <w:top w:val="nil"/>
          <w:bottom w:val="nil"/>
          <w:insideH w:val="nil"/>
          <w:insideV w:val="nil"/>
        </w:tcBorders>
        <w:shd w:val="clear" w:color="auto" w:fill="CACEEB"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tblBorders>
    </w:tblPr>
    <w:tblStylePr w:type="firstRow">
      <w:rPr>
        <w:sz w:val="24"/>
        <w:szCs w:val="24"/>
      </w:rPr>
      <w:tblPr/>
      <w:tcPr>
        <w:tcBorders>
          <w:top w:val="nil"/>
          <w:left w:val="nil"/>
          <w:bottom w:val="single" w:sz="24" w:space="0" w:color="BB3B82" w:themeColor="accent3"/>
          <w:right w:val="nil"/>
          <w:insideH w:val="nil"/>
          <w:insideV w:val="nil"/>
        </w:tcBorders>
        <w:shd w:val="clear" w:color="auto" w:fill="FFFFFF" w:themeFill="background1"/>
      </w:tcPr>
    </w:tblStylePr>
    <w:tblStylePr w:type="lastRow">
      <w:tblPr/>
      <w:tcPr>
        <w:tcBorders>
          <w:top w:val="single" w:sz="8" w:space="0" w:color="BB3B82"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B3B82" w:themeColor="accent3"/>
          <w:insideH w:val="nil"/>
          <w:insideV w:val="nil"/>
        </w:tcBorders>
        <w:shd w:val="clear" w:color="auto" w:fill="FFFFFF" w:themeFill="background1"/>
      </w:tcPr>
    </w:tblStylePr>
    <w:tblStylePr w:type="lastCol">
      <w:tblPr/>
      <w:tcPr>
        <w:tcBorders>
          <w:top w:val="nil"/>
          <w:left w:val="single" w:sz="8" w:space="0" w:color="BB3B82"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DE0" w:themeFill="accent3" w:themeFillTint="3F"/>
      </w:tcPr>
    </w:tblStylePr>
    <w:tblStylePr w:type="band1Horz">
      <w:tblPr/>
      <w:tcPr>
        <w:tcBorders>
          <w:top w:val="nil"/>
          <w:bottom w:val="nil"/>
          <w:insideH w:val="nil"/>
          <w:insideV w:val="nil"/>
        </w:tcBorders>
        <w:shd w:val="clear" w:color="auto" w:fill="EFCDE0"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tblBorders>
    </w:tblPr>
    <w:tblStylePr w:type="firstRow">
      <w:rPr>
        <w:sz w:val="24"/>
        <w:szCs w:val="24"/>
      </w:rPr>
      <w:tblPr/>
      <w:tcPr>
        <w:tcBorders>
          <w:top w:val="nil"/>
          <w:left w:val="nil"/>
          <w:bottom w:val="single" w:sz="24" w:space="0" w:color="762663" w:themeColor="accent2"/>
          <w:right w:val="nil"/>
          <w:insideH w:val="nil"/>
          <w:insideV w:val="nil"/>
        </w:tcBorders>
        <w:shd w:val="clear" w:color="auto" w:fill="FFFFFF" w:themeFill="background1"/>
      </w:tcPr>
    </w:tblStylePr>
    <w:tblStylePr w:type="lastRow">
      <w:tblPr/>
      <w:tcPr>
        <w:tcBorders>
          <w:top w:val="single" w:sz="8" w:space="0" w:color="762663"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62663" w:themeColor="accent2"/>
          <w:insideH w:val="nil"/>
          <w:insideV w:val="nil"/>
        </w:tcBorders>
        <w:shd w:val="clear" w:color="auto" w:fill="FFFFFF" w:themeFill="background1"/>
      </w:tcPr>
    </w:tblStylePr>
    <w:tblStylePr w:type="lastCol">
      <w:tblPr/>
      <w:tcPr>
        <w:tcBorders>
          <w:top w:val="nil"/>
          <w:left w:val="single" w:sz="8" w:space="0" w:color="762663"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9BCDE" w:themeFill="accent2" w:themeFillTint="3F"/>
      </w:tcPr>
    </w:tblStylePr>
    <w:tblStylePr w:type="band1Horz">
      <w:tblPr/>
      <w:tcPr>
        <w:tcBorders>
          <w:top w:val="nil"/>
          <w:bottom w:val="nil"/>
          <w:insideH w:val="nil"/>
          <w:insideV w:val="nil"/>
        </w:tcBorders>
        <w:shd w:val="clear" w:color="auto" w:fill="E9BCDE"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tblBorders>
    </w:tblPr>
    <w:tblStylePr w:type="firstRow">
      <w:rPr>
        <w:sz w:val="24"/>
        <w:szCs w:val="24"/>
      </w:rPr>
      <w:tblPr/>
      <w:tcPr>
        <w:tcBorders>
          <w:top w:val="nil"/>
          <w:left w:val="nil"/>
          <w:bottom w:val="single" w:sz="24" w:space="0" w:color="510861" w:themeColor="accent1"/>
          <w:right w:val="nil"/>
          <w:insideH w:val="nil"/>
          <w:insideV w:val="nil"/>
        </w:tcBorders>
        <w:shd w:val="clear" w:color="auto" w:fill="FFFFFF" w:themeFill="background1"/>
      </w:tcPr>
    </w:tblStylePr>
    <w:tblStylePr w:type="lastRow">
      <w:tblPr/>
      <w:tcPr>
        <w:tcBorders>
          <w:top w:val="single" w:sz="8" w:space="0" w:color="51086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10861" w:themeColor="accent1"/>
          <w:insideH w:val="nil"/>
          <w:insideV w:val="nil"/>
        </w:tcBorders>
        <w:shd w:val="clear" w:color="auto" w:fill="FFFFFF" w:themeFill="background1"/>
      </w:tcPr>
    </w:tblStylePr>
    <w:tblStylePr w:type="lastCol">
      <w:tblPr/>
      <w:tcPr>
        <w:tcBorders>
          <w:top w:val="nil"/>
          <w:left w:val="single" w:sz="8" w:space="0" w:color="51086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A2F7" w:themeFill="accent1" w:themeFillTint="3F"/>
      </w:tcPr>
    </w:tblStylePr>
    <w:tblStylePr w:type="band1Horz">
      <w:tblPr/>
      <w:tcPr>
        <w:tcBorders>
          <w:top w:val="nil"/>
          <w:bottom w:val="nil"/>
          <w:insideH w:val="nil"/>
          <w:insideV w:val="nil"/>
        </w:tcBorders>
        <w:shd w:val="clear" w:color="auto" w:fill="E8A2F7"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Accent6">
    <w:name w:val="Medium List 1 Accent 6"/>
    <w:basedOn w:val="TableNormal"/>
    <w:uiPriority w:val="65"/>
    <w:rsid w:val="00E07762"/>
    <w:pPr>
      <w:spacing w:line="240" w:lineRule="auto"/>
    </w:pPr>
    <w:rPr>
      <w:color w:val="000000" w:themeColor="text1"/>
    </w:rPr>
    <w:tblPr>
      <w:tblStyleRowBandSize w:val="1"/>
      <w:tblStyleColBandSize w:val="1"/>
      <w:tblBorders>
        <w:top w:val="single" w:sz="8" w:space="0" w:color="EDEDEB" w:themeColor="accent6"/>
        <w:bottom w:val="single" w:sz="8" w:space="0" w:color="EDEDEB" w:themeColor="accent6"/>
      </w:tblBorders>
    </w:tblPr>
    <w:tblStylePr w:type="firstRow">
      <w:rPr>
        <w:rFonts w:asciiTheme="majorHAnsi" w:eastAsiaTheme="majorEastAsia" w:hAnsiTheme="majorHAnsi" w:cstheme="majorBidi"/>
      </w:rPr>
      <w:tblPr/>
      <w:tcPr>
        <w:tcBorders>
          <w:top w:val="nil"/>
          <w:bottom w:val="single" w:sz="8" w:space="0" w:color="EDEDEB" w:themeColor="accent6"/>
        </w:tcBorders>
      </w:tcPr>
    </w:tblStylePr>
    <w:tblStylePr w:type="lastRow">
      <w:rPr>
        <w:b/>
        <w:bCs/>
        <w:color w:val="000000" w:themeColor="text2"/>
      </w:rPr>
      <w:tblPr/>
      <w:tcPr>
        <w:tcBorders>
          <w:top w:val="single" w:sz="8" w:space="0" w:color="EDEDEB" w:themeColor="accent6"/>
          <w:bottom w:val="single" w:sz="8" w:space="0" w:color="EDEDEB" w:themeColor="accent6"/>
        </w:tcBorders>
      </w:tcPr>
    </w:tblStylePr>
    <w:tblStylePr w:type="firstCol">
      <w:rPr>
        <w:b/>
        <w:bCs/>
      </w:rPr>
    </w:tblStylePr>
    <w:tblStylePr w:type="lastCol">
      <w:rPr>
        <w:b/>
        <w:bCs/>
      </w:rPr>
      <w:tblPr/>
      <w:tcPr>
        <w:tcBorders>
          <w:top w:val="single" w:sz="8" w:space="0" w:color="EDEDEB" w:themeColor="accent6"/>
          <w:bottom w:val="single" w:sz="8" w:space="0" w:color="EDEDEB" w:themeColor="accent6"/>
        </w:tcBorders>
      </w:tcPr>
    </w:tblStylePr>
    <w:tblStylePr w:type="band1Vert">
      <w:tblPr/>
      <w:tcPr>
        <w:shd w:val="clear" w:color="auto" w:fill="FAFAF9" w:themeFill="accent6" w:themeFillTint="3F"/>
      </w:tcPr>
    </w:tblStylePr>
    <w:tblStylePr w:type="band1Horz">
      <w:tblPr/>
      <w:tcPr>
        <w:shd w:val="clear" w:color="auto" w:fill="FAFAF9" w:themeFill="accent6" w:themeFillTint="3F"/>
      </w:tcPr>
    </w:tblStylePr>
  </w:style>
  <w:style w:type="table" w:styleId="MediumList1-Accent5">
    <w:name w:val="Medium List 1 Accent 5"/>
    <w:basedOn w:val="TableNormal"/>
    <w:uiPriority w:val="65"/>
    <w:rsid w:val="00E07762"/>
    <w:pPr>
      <w:spacing w:line="240" w:lineRule="auto"/>
    </w:pPr>
    <w:rPr>
      <w:color w:val="000000" w:themeColor="text1"/>
    </w:rPr>
    <w:tblPr>
      <w:tblStyleRowBandSize w:val="1"/>
      <w:tblStyleColBandSize w:val="1"/>
      <w:tblBorders>
        <w:top w:val="single" w:sz="8" w:space="0" w:color="F43F9D" w:themeColor="accent5"/>
        <w:bottom w:val="single" w:sz="8" w:space="0" w:color="F43F9D" w:themeColor="accent5"/>
      </w:tblBorders>
    </w:tblPr>
    <w:tblStylePr w:type="firstRow">
      <w:rPr>
        <w:rFonts w:asciiTheme="majorHAnsi" w:eastAsiaTheme="majorEastAsia" w:hAnsiTheme="majorHAnsi" w:cstheme="majorBidi"/>
      </w:rPr>
      <w:tblPr/>
      <w:tcPr>
        <w:tcBorders>
          <w:top w:val="nil"/>
          <w:bottom w:val="single" w:sz="8" w:space="0" w:color="F43F9D" w:themeColor="accent5"/>
        </w:tcBorders>
      </w:tcPr>
    </w:tblStylePr>
    <w:tblStylePr w:type="lastRow">
      <w:rPr>
        <w:b/>
        <w:bCs/>
        <w:color w:val="000000" w:themeColor="text2"/>
      </w:rPr>
      <w:tblPr/>
      <w:tcPr>
        <w:tcBorders>
          <w:top w:val="single" w:sz="8" w:space="0" w:color="F43F9D" w:themeColor="accent5"/>
          <w:bottom w:val="single" w:sz="8" w:space="0" w:color="F43F9D" w:themeColor="accent5"/>
        </w:tcBorders>
      </w:tcPr>
    </w:tblStylePr>
    <w:tblStylePr w:type="firstCol">
      <w:rPr>
        <w:b/>
        <w:bCs/>
      </w:rPr>
    </w:tblStylePr>
    <w:tblStylePr w:type="lastCol">
      <w:rPr>
        <w:b/>
        <w:bCs/>
      </w:rPr>
      <w:tblPr/>
      <w:tcPr>
        <w:tcBorders>
          <w:top w:val="single" w:sz="8" w:space="0" w:color="F43F9D" w:themeColor="accent5"/>
          <w:bottom w:val="single" w:sz="8" w:space="0" w:color="F43F9D" w:themeColor="accent5"/>
        </w:tcBorders>
      </w:tcPr>
    </w:tblStylePr>
    <w:tblStylePr w:type="band1Vert">
      <w:tblPr/>
      <w:tcPr>
        <w:shd w:val="clear" w:color="auto" w:fill="FCCFE6" w:themeFill="accent5" w:themeFillTint="3F"/>
      </w:tcPr>
    </w:tblStylePr>
    <w:tblStylePr w:type="band1Horz">
      <w:tblPr/>
      <w:tcPr>
        <w:shd w:val="clear" w:color="auto" w:fill="FCCFE6" w:themeFill="accent5" w:themeFillTint="3F"/>
      </w:tcPr>
    </w:tblStylePr>
  </w:style>
  <w:style w:type="table" w:styleId="MediumList1-Accent4">
    <w:name w:val="Medium List 1 Accent 4"/>
    <w:basedOn w:val="TableNormal"/>
    <w:uiPriority w:val="65"/>
    <w:rsid w:val="00E07762"/>
    <w:pPr>
      <w:spacing w:line="240" w:lineRule="auto"/>
    </w:pPr>
    <w:rPr>
      <w:color w:val="000000" w:themeColor="text1"/>
    </w:rPr>
    <w:tblPr>
      <w:tblStyleRowBandSize w:val="1"/>
      <w:tblStyleColBandSize w:val="1"/>
      <w:tblBorders>
        <w:top w:val="single" w:sz="8" w:space="0" w:color="3B499F" w:themeColor="accent4"/>
        <w:bottom w:val="single" w:sz="8" w:space="0" w:color="3B499F" w:themeColor="accent4"/>
      </w:tblBorders>
    </w:tblPr>
    <w:tblStylePr w:type="firstRow">
      <w:rPr>
        <w:rFonts w:asciiTheme="majorHAnsi" w:eastAsiaTheme="majorEastAsia" w:hAnsiTheme="majorHAnsi" w:cstheme="majorBidi"/>
      </w:rPr>
      <w:tblPr/>
      <w:tcPr>
        <w:tcBorders>
          <w:top w:val="nil"/>
          <w:bottom w:val="single" w:sz="8" w:space="0" w:color="3B499F" w:themeColor="accent4"/>
        </w:tcBorders>
      </w:tcPr>
    </w:tblStylePr>
    <w:tblStylePr w:type="lastRow">
      <w:rPr>
        <w:b/>
        <w:bCs/>
        <w:color w:val="000000" w:themeColor="text2"/>
      </w:rPr>
      <w:tblPr/>
      <w:tcPr>
        <w:tcBorders>
          <w:top w:val="single" w:sz="8" w:space="0" w:color="3B499F" w:themeColor="accent4"/>
          <w:bottom w:val="single" w:sz="8" w:space="0" w:color="3B499F" w:themeColor="accent4"/>
        </w:tcBorders>
      </w:tcPr>
    </w:tblStylePr>
    <w:tblStylePr w:type="firstCol">
      <w:rPr>
        <w:b/>
        <w:bCs/>
      </w:rPr>
    </w:tblStylePr>
    <w:tblStylePr w:type="lastCol">
      <w:rPr>
        <w:b/>
        <w:bCs/>
      </w:rPr>
      <w:tblPr/>
      <w:tcPr>
        <w:tcBorders>
          <w:top w:val="single" w:sz="8" w:space="0" w:color="3B499F" w:themeColor="accent4"/>
          <w:bottom w:val="single" w:sz="8" w:space="0" w:color="3B499F" w:themeColor="accent4"/>
        </w:tcBorders>
      </w:tcPr>
    </w:tblStylePr>
    <w:tblStylePr w:type="band1Vert">
      <w:tblPr/>
      <w:tcPr>
        <w:shd w:val="clear" w:color="auto" w:fill="CACEEB" w:themeFill="accent4" w:themeFillTint="3F"/>
      </w:tcPr>
    </w:tblStylePr>
    <w:tblStylePr w:type="band1Horz">
      <w:tblPr/>
      <w:tcPr>
        <w:shd w:val="clear" w:color="auto" w:fill="CACEEB" w:themeFill="accent4" w:themeFillTint="3F"/>
      </w:tcPr>
    </w:tblStylePr>
  </w:style>
  <w:style w:type="table" w:styleId="MediumList1-Accent3">
    <w:name w:val="Medium List 1 Accent 3"/>
    <w:basedOn w:val="TableNormal"/>
    <w:uiPriority w:val="65"/>
    <w:rsid w:val="00E07762"/>
    <w:pPr>
      <w:spacing w:line="240" w:lineRule="auto"/>
    </w:pPr>
    <w:rPr>
      <w:color w:val="000000" w:themeColor="text1"/>
    </w:rPr>
    <w:tblPr>
      <w:tblStyleRowBandSize w:val="1"/>
      <w:tblStyleColBandSize w:val="1"/>
      <w:tblBorders>
        <w:top w:val="single" w:sz="8" w:space="0" w:color="BB3B82" w:themeColor="accent3"/>
        <w:bottom w:val="single" w:sz="8" w:space="0" w:color="BB3B82" w:themeColor="accent3"/>
      </w:tblBorders>
    </w:tblPr>
    <w:tblStylePr w:type="firstRow">
      <w:rPr>
        <w:rFonts w:asciiTheme="majorHAnsi" w:eastAsiaTheme="majorEastAsia" w:hAnsiTheme="majorHAnsi" w:cstheme="majorBidi"/>
      </w:rPr>
      <w:tblPr/>
      <w:tcPr>
        <w:tcBorders>
          <w:top w:val="nil"/>
          <w:bottom w:val="single" w:sz="8" w:space="0" w:color="BB3B82" w:themeColor="accent3"/>
        </w:tcBorders>
      </w:tcPr>
    </w:tblStylePr>
    <w:tblStylePr w:type="lastRow">
      <w:rPr>
        <w:b/>
        <w:bCs/>
        <w:color w:val="000000" w:themeColor="text2"/>
      </w:rPr>
      <w:tblPr/>
      <w:tcPr>
        <w:tcBorders>
          <w:top w:val="single" w:sz="8" w:space="0" w:color="BB3B82" w:themeColor="accent3"/>
          <w:bottom w:val="single" w:sz="8" w:space="0" w:color="BB3B82" w:themeColor="accent3"/>
        </w:tcBorders>
      </w:tcPr>
    </w:tblStylePr>
    <w:tblStylePr w:type="firstCol">
      <w:rPr>
        <w:b/>
        <w:bCs/>
      </w:rPr>
    </w:tblStylePr>
    <w:tblStylePr w:type="lastCol">
      <w:rPr>
        <w:b/>
        <w:bCs/>
      </w:rPr>
      <w:tblPr/>
      <w:tcPr>
        <w:tcBorders>
          <w:top w:val="single" w:sz="8" w:space="0" w:color="BB3B82" w:themeColor="accent3"/>
          <w:bottom w:val="single" w:sz="8" w:space="0" w:color="BB3B82" w:themeColor="accent3"/>
        </w:tcBorders>
      </w:tcPr>
    </w:tblStylePr>
    <w:tblStylePr w:type="band1Vert">
      <w:tblPr/>
      <w:tcPr>
        <w:shd w:val="clear" w:color="auto" w:fill="EFCDE0" w:themeFill="accent3" w:themeFillTint="3F"/>
      </w:tcPr>
    </w:tblStylePr>
    <w:tblStylePr w:type="band1Horz">
      <w:tblPr/>
      <w:tcPr>
        <w:shd w:val="clear" w:color="auto" w:fill="EFCDE0" w:themeFill="accent3" w:themeFillTint="3F"/>
      </w:tcPr>
    </w:tblStylePr>
  </w:style>
  <w:style w:type="table" w:styleId="MediumList1-Accent2">
    <w:name w:val="Medium List 1 Accent 2"/>
    <w:basedOn w:val="TableNormal"/>
    <w:uiPriority w:val="65"/>
    <w:rsid w:val="00E07762"/>
    <w:pPr>
      <w:spacing w:line="240" w:lineRule="auto"/>
    </w:pPr>
    <w:rPr>
      <w:color w:val="000000" w:themeColor="text1"/>
    </w:rPr>
    <w:tblPr>
      <w:tblStyleRowBandSize w:val="1"/>
      <w:tblStyleColBandSize w:val="1"/>
      <w:tblBorders>
        <w:top w:val="single" w:sz="8" w:space="0" w:color="762663" w:themeColor="accent2"/>
        <w:bottom w:val="single" w:sz="8" w:space="0" w:color="762663" w:themeColor="accent2"/>
      </w:tblBorders>
    </w:tblPr>
    <w:tblStylePr w:type="firstRow">
      <w:rPr>
        <w:rFonts w:asciiTheme="majorHAnsi" w:eastAsiaTheme="majorEastAsia" w:hAnsiTheme="majorHAnsi" w:cstheme="majorBidi"/>
      </w:rPr>
      <w:tblPr/>
      <w:tcPr>
        <w:tcBorders>
          <w:top w:val="nil"/>
          <w:bottom w:val="single" w:sz="8" w:space="0" w:color="762663" w:themeColor="accent2"/>
        </w:tcBorders>
      </w:tcPr>
    </w:tblStylePr>
    <w:tblStylePr w:type="lastRow">
      <w:rPr>
        <w:b/>
        <w:bCs/>
        <w:color w:val="000000" w:themeColor="text2"/>
      </w:rPr>
      <w:tblPr/>
      <w:tcPr>
        <w:tcBorders>
          <w:top w:val="single" w:sz="8" w:space="0" w:color="762663" w:themeColor="accent2"/>
          <w:bottom w:val="single" w:sz="8" w:space="0" w:color="762663" w:themeColor="accent2"/>
        </w:tcBorders>
      </w:tcPr>
    </w:tblStylePr>
    <w:tblStylePr w:type="firstCol">
      <w:rPr>
        <w:b/>
        <w:bCs/>
      </w:rPr>
    </w:tblStylePr>
    <w:tblStylePr w:type="lastCol">
      <w:rPr>
        <w:b/>
        <w:bCs/>
      </w:rPr>
      <w:tblPr/>
      <w:tcPr>
        <w:tcBorders>
          <w:top w:val="single" w:sz="8" w:space="0" w:color="762663" w:themeColor="accent2"/>
          <w:bottom w:val="single" w:sz="8" w:space="0" w:color="762663" w:themeColor="accent2"/>
        </w:tcBorders>
      </w:tcPr>
    </w:tblStylePr>
    <w:tblStylePr w:type="band1Vert">
      <w:tblPr/>
      <w:tcPr>
        <w:shd w:val="clear" w:color="auto" w:fill="E9BCDE" w:themeFill="accent2" w:themeFillTint="3F"/>
      </w:tcPr>
    </w:tblStylePr>
    <w:tblStylePr w:type="band1Horz">
      <w:tblPr/>
      <w:tcPr>
        <w:shd w:val="clear" w:color="auto" w:fill="E9BCDE" w:themeFill="accent2" w:themeFillTint="3F"/>
      </w:tcPr>
    </w:tblStylePr>
  </w:style>
  <w:style w:type="table" w:styleId="MediumShading2-Accent6">
    <w:name w:val="Medium Shading 2 Accent 6"/>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EDEB"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EDEB" w:themeFill="accent6"/>
      </w:tcPr>
    </w:tblStylePr>
    <w:tblStylePr w:type="lastCol">
      <w:rPr>
        <w:b/>
        <w:bCs/>
        <w:color w:val="FFFFFF" w:themeColor="background1"/>
      </w:rPr>
      <w:tblPr/>
      <w:tcPr>
        <w:tcBorders>
          <w:left w:val="nil"/>
          <w:right w:val="nil"/>
          <w:insideH w:val="nil"/>
          <w:insideV w:val="nil"/>
        </w:tcBorders>
        <w:shd w:val="clear" w:color="auto" w:fill="EDEDEB"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43F9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43F9D" w:themeFill="accent5"/>
      </w:tcPr>
    </w:tblStylePr>
    <w:tblStylePr w:type="lastCol">
      <w:rPr>
        <w:b/>
        <w:bCs/>
        <w:color w:val="FFFFFF" w:themeColor="background1"/>
      </w:rPr>
      <w:tblPr/>
      <w:tcPr>
        <w:tcBorders>
          <w:left w:val="nil"/>
          <w:right w:val="nil"/>
          <w:insideH w:val="nil"/>
          <w:insideV w:val="nil"/>
        </w:tcBorders>
        <w:shd w:val="clear" w:color="auto" w:fill="F43F9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B49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B499F" w:themeFill="accent4"/>
      </w:tcPr>
    </w:tblStylePr>
    <w:tblStylePr w:type="lastCol">
      <w:rPr>
        <w:b/>
        <w:bCs/>
        <w:color w:val="FFFFFF" w:themeColor="background1"/>
      </w:rPr>
      <w:tblPr/>
      <w:tcPr>
        <w:tcBorders>
          <w:left w:val="nil"/>
          <w:right w:val="nil"/>
          <w:insideH w:val="nil"/>
          <w:insideV w:val="nil"/>
        </w:tcBorders>
        <w:shd w:val="clear" w:color="auto" w:fill="3B49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B3B82"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B3B82" w:themeFill="accent3"/>
      </w:tcPr>
    </w:tblStylePr>
    <w:tblStylePr w:type="lastCol">
      <w:rPr>
        <w:b/>
        <w:bCs/>
        <w:color w:val="FFFFFF" w:themeColor="background1"/>
      </w:rPr>
      <w:tblPr/>
      <w:tcPr>
        <w:tcBorders>
          <w:left w:val="nil"/>
          <w:right w:val="nil"/>
          <w:insideH w:val="nil"/>
          <w:insideV w:val="nil"/>
        </w:tcBorders>
        <w:shd w:val="clear" w:color="auto" w:fill="BB3B82"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0776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62663"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62663" w:themeFill="accent2"/>
      </w:tcPr>
    </w:tblStylePr>
    <w:tblStylePr w:type="lastCol">
      <w:rPr>
        <w:b/>
        <w:bCs/>
        <w:color w:val="FFFFFF" w:themeColor="background1"/>
      </w:rPr>
      <w:tblPr/>
      <w:tcPr>
        <w:tcBorders>
          <w:left w:val="nil"/>
          <w:right w:val="nil"/>
          <w:insideH w:val="nil"/>
          <w:insideV w:val="nil"/>
        </w:tcBorders>
        <w:shd w:val="clear" w:color="auto" w:fill="762663"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1-Accent6">
    <w:name w:val="Medium Shading 1 Accent 6"/>
    <w:basedOn w:val="TableNormal"/>
    <w:uiPriority w:val="63"/>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tblBorders>
    </w:tblPr>
    <w:tblStylePr w:type="firstRow">
      <w:pPr>
        <w:spacing w:before="0" w:after="0" w:line="240" w:lineRule="auto"/>
      </w:pPr>
      <w:rPr>
        <w:b/>
        <w:bCs/>
        <w:color w:val="FFFFFF" w:themeColor="background1"/>
      </w:rPr>
      <w:tblPr/>
      <w:tcPr>
        <w:tc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shd w:val="clear" w:color="auto" w:fill="EDEDEB" w:themeFill="accent6"/>
      </w:tcPr>
    </w:tblStylePr>
    <w:tblStylePr w:type="lastRow">
      <w:pPr>
        <w:spacing w:before="0" w:after="0" w:line="240" w:lineRule="auto"/>
      </w:pPr>
      <w:rPr>
        <w:b/>
        <w:bCs/>
      </w:rPr>
      <w:tblPr/>
      <w:tcPr>
        <w:tcBorders>
          <w:top w:val="double" w:sz="6"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nil"/>
          <w:insideV w:val="nil"/>
        </w:tcBorders>
      </w:tcPr>
    </w:tblStylePr>
    <w:tblStylePr w:type="firstCol">
      <w:rPr>
        <w:b/>
        <w:bCs/>
      </w:rPr>
    </w:tblStylePr>
    <w:tblStylePr w:type="lastCol">
      <w:rPr>
        <w:b/>
        <w:bCs/>
      </w:rPr>
    </w:tblStylePr>
    <w:tblStylePr w:type="band1Vert">
      <w:tblPr/>
      <w:tcPr>
        <w:shd w:val="clear" w:color="auto" w:fill="FAFAF9" w:themeFill="accent6" w:themeFillTint="3F"/>
      </w:tcPr>
    </w:tblStylePr>
    <w:tblStylePr w:type="band1Horz">
      <w:tblPr/>
      <w:tcPr>
        <w:tcBorders>
          <w:insideH w:val="nil"/>
          <w:insideV w:val="nil"/>
        </w:tcBorders>
        <w:shd w:val="clear" w:color="auto" w:fill="FAFAF9" w:themeFill="accent6"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tblBorders>
    </w:tblPr>
    <w:tblStylePr w:type="firstRow">
      <w:pPr>
        <w:spacing w:before="0" w:after="0" w:line="240" w:lineRule="auto"/>
      </w:pPr>
      <w:rPr>
        <w:b/>
        <w:bCs/>
        <w:color w:val="FFFFFF" w:themeColor="background1"/>
      </w:rPr>
      <w:tblPr/>
      <w:tcPr>
        <w:tc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shd w:val="clear" w:color="auto" w:fill="F43F9D" w:themeFill="accent5"/>
      </w:tcPr>
    </w:tblStylePr>
    <w:tblStylePr w:type="lastRow">
      <w:pPr>
        <w:spacing w:before="0" w:after="0" w:line="240" w:lineRule="auto"/>
      </w:pPr>
      <w:rPr>
        <w:b/>
        <w:bCs/>
      </w:rPr>
      <w:tblPr/>
      <w:tcPr>
        <w:tcBorders>
          <w:top w:val="double" w:sz="6"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nil"/>
          <w:insideV w:val="nil"/>
        </w:tcBorders>
      </w:tcPr>
    </w:tblStylePr>
    <w:tblStylePr w:type="firstCol">
      <w:rPr>
        <w:b/>
        <w:bCs/>
      </w:rPr>
    </w:tblStylePr>
    <w:tblStylePr w:type="lastCol">
      <w:rPr>
        <w:b/>
        <w:bCs/>
      </w:rPr>
    </w:tblStylePr>
    <w:tblStylePr w:type="band1Vert">
      <w:tblPr/>
      <w:tcPr>
        <w:shd w:val="clear" w:color="auto" w:fill="FCCFE6" w:themeFill="accent5" w:themeFillTint="3F"/>
      </w:tcPr>
    </w:tblStylePr>
    <w:tblStylePr w:type="band1Horz">
      <w:tblPr/>
      <w:tcPr>
        <w:tcBorders>
          <w:insideH w:val="nil"/>
          <w:insideV w:val="nil"/>
        </w:tcBorders>
        <w:shd w:val="clear" w:color="auto" w:fill="FCCFE6" w:themeFill="accent5"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tblBorders>
    </w:tblPr>
    <w:tblStylePr w:type="firstRow">
      <w:pPr>
        <w:spacing w:before="0" w:after="0" w:line="240" w:lineRule="auto"/>
      </w:pPr>
      <w:rPr>
        <w:b/>
        <w:bCs/>
        <w:color w:val="FFFFFF" w:themeColor="background1"/>
      </w:rPr>
      <w:tblPr/>
      <w:tcPr>
        <w:tc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shd w:val="clear" w:color="auto" w:fill="3B499F" w:themeFill="accent4"/>
      </w:tcPr>
    </w:tblStylePr>
    <w:tblStylePr w:type="lastRow">
      <w:pPr>
        <w:spacing w:before="0" w:after="0" w:line="240" w:lineRule="auto"/>
      </w:pPr>
      <w:rPr>
        <w:b/>
        <w:bCs/>
      </w:rPr>
      <w:tblPr/>
      <w:tcPr>
        <w:tcBorders>
          <w:top w:val="double" w:sz="6"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nil"/>
          <w:insideV w:val="nil"/>
        </w:tcBorders>
      </w:tcPr>
    </w:tblStylePr>
    <w:tblStylePr w:type="firstCol">
      <w:rPr>
        <w:b/>
        <w:bCs/>
      </w:rPr>
    </w:tblStylePr>
    <w:tblStylePr w:type="lastCol">
      <w:rPr>
        <w:b/>
        <w:bCs/>
      </w:rPr>
    </w:tblStylePr>
    <w:tblStylePr w:type="band1Vert">
      <w:tblPr/>
      <w:tcPr>
        <w:shd w:val="clear" w:color="auto" w:fill="CACEEB" w:themeFill="accent4" w:themeFillTint="3F"/>
      </w:tcPr>
    </w:tblStylePr>
    <w:tblStylePr w:type="band1Horz">
      <w:tblPr/>
      <w:tcPr>
        <w:tcBorders>
          <w:insideH w:val="nil"/>
          <w:insideV w:val="nil"/>
        </w:tcBorders>
        <w:shd w:val="clear" w:color="auto" w:fill="CACEEB" w:themeFill="accent4"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tblBorders>
    </w:tblPr>
    <w:tblStylePr w:type="firstRow">
      <w:pPr>
        <w:spacing w:before="0" w:after="0" w:line="240" w:lineRule="auto"/>
      </w:pPr>
      <w:rPr>
        <w:b/>
        <w:bCs/>
        <w:color w:val="FFFFFF" w:themeColor="background1"/>
      </w:rPr>
      <w:tblPr/>
      <w:tcPr>
        <w:tc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shd w:val="clear" w:color="auto" w:fill="BB3B82" w:themeFill="accent3"/>
      </w:tcPr>
    </w:tblStylePr>
    <w:tblStylePr w:type="lastRow">
      <w:pPr>
        <w:spacing w:before="0" w:after="0" w:line="240" w:lineRule="auto"/>
      </w:pPr>
      <w:rPr>
        <w:b/>
        <w:bCs/>
      </w:rPr>
      <w:tblPr/>
      <w:tcPr>
        <w:tcBorders>
          <w:top w:val="double" w:sz="6"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nil"/>
          <w:insideV w:val="nil"/>
        </w:tcBorders>
      </w:tcPr>
    </w:tblStylePr>
    <w:tblStylePr w:type="firstCol">
      <w:rPr>
        <w:b/>
        <w:bCs/>
      </w:rPr>
    </w:tblStylePr>
    <w:tblStylePr w:type="lastCol">
      <w:rPr>
        <w:b/>
        <w:bCs/>
      </w:rPr>
    </w:tblStylePr>
    <w:tblStylePr w:type="band1Vert">
      <w:tblPr/>
      <w:tcPr>
        <w:shd w:val="clear" w:color="auto" w:fill="EFCDE0" w:themeFill="accent3" w:themeFillTint="3F"/>
      </w:tcPr>
    </w:tblStylePr>
    <w:tblStylePr w:type="band1Horz">
      <w:tblPr/>
      <w:tcPr>
        <w:tcBorders>
          <w:insideH w:val="nil"/>
          <w:insideV w:val="nil"/>
        </w:tcBorders>
        <w:shd w:val="clear" w:color="auto" w:fill="EFCDE0" w:themeFill="accent3"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tblBorders>
    </w:tblPr>
    <w:tblStylePr w:type="firstRow">
      <w:pPr>
        <w:spacing w:before="0" w:after="0" w:line="240" w:lineRule="auto"/>
      </w:pPr>
      <w:rPr>
        <w:b/>
        <w:bCs/>
        <w:color w:val="FFFFFF" w:themeColor="background1"/>
      </w:rPr>
      <w:tblPr/>
      <w:tcPr>
        <w:tc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shd w:val="clear" w:color="auto" w:fill="762663" w:themeFill="accent2"/>
      </w:tcPr>
    </w:tblStylePr>
    <w:tblStylePr w:type="lastRow">
      <w:pPr>
        <w:spacing w:before="0" w:after="0" w:line="240" w:lineRule="auto"/>
      </w:pPr>
      <w:rPr>
        <w:b/>
        <w:bCs/>
      </w:rPr>
      <w:tblPr/>
      <w:tcPr>
        <w:tcBorders>
          <w:top w:val="double" w:sz="6"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nil"/>
          <w:insideV w:val="nil"/>
        </w:tcBorders>
      </w:tcPr>
    </w:tblStylePr>
    <w:tblStylePr w:type="firstCol">
      <w:rPr>
        <w:b/>
        <w:bCs/>
      </w:rPr>
    </w:tblStylePr>
    <w:tblStylePr w:type="lastCol">
      <w:rPr>
        <w:b/>
        <w:bCs/>
      </w:rPr>
    </w:tblStylePr>
    <w:tblStylePr w:type="band1Vert">
      <w:tblPr/>
      <w:tcPr>
        <w:shd w:val="clear" w:color="auto" w:fill="E9BCDE" w:themeFill="accent2" w:themeFillTint="3F"/>
      </w:tcPr>
    </w:tblStylePr>
    <w:tblStylePr w:type="band1Horz">
      <w:tblPr/>
      <w:tcPr>
        <w:tcBorders>
          <w:insideH w:val="nil"/>
          <w:insideV w:val="nil"/>
        </w:tcBorders>
        <w:shd w:val="clear" w:color="auto" w:fill="E9BCDE" w:themeFill="accent2" w:themeFillTint="3F"/>
      </w:tcPr>
    </w:tblStylePr>
    <w:tblStylePr w:type="band2Horz">
      <w:tblPr/>
      <w:tcPr>
        <w:tcBorders>
          <w:insideH w:val="nil"/>
          <w:insideV w:val="nil"/>
        </w:tcBorders>
      </w:tcPr>
    </w:tblStylePr>
  </w:style>
  <w:style w:type="table" w:styleId="MediumGrid3-Accent6">
    <w:name w:val="Medium Grid 3 Accent 6"/>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FAF9"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EDE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EDE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EDE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F6F5"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F6F5" w:themeFill="accent6" w:themeFillTint="7F"/>
      </w:tcPr>
    </w:tblStylePr>
  </w:style>
  <w:style w:type="table" w:styleId="MediumGrid3-Accent5">
    <w:name w:val="Medium Grid 3 Accent 5"/>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CFE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43F9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43F9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43F9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99FC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99FCD" w:themeFill="accent5" w:themeFillTint="7F"/>
      </w:tcPr>
    </w:tblStylePr>
  </w:style>
  <w:style w:type="table" w:styleId="MediumGrid3-Accent4">
    <w:name w:val="Medium Grid 3 Accent 4"/>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ACEEB"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B49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B49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B49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49DD7"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49DD7" w:themeFill="accent4" w:themeFillTint="7F"/>
      </w:tcPr>
    </w:tblStylePr>
  </w:style>
  <w:style w:type="table" w:styleId="MediumGrid3-Accent3">
    <w:name w:val="Medium Grid 3 Accent 3"/>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DE0"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B3B82"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B3B82"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B3B82"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9AC0"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9AC0" w:themeFill="accent3" w:themeFillTint="7F"/>
      </w:tcPr>
    </w:tblStylePr>
  </w:style>
  <w:style w:type="table" w:styleId="MediumGrid3-Accent2">
    <w:name w:val="Medium Grid 3 Accent 2"/>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9BCDE"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62663"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62663"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62663"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479BE"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479BE" w:themeFill="accent2" w:themeFillTint="7F"/>
      </w:tcPr>
    </w:tblStylePr>
  </w:style>
  <w:style w:type="table" w:styleId="MediumGrid3-Accent1">
    <w:name w:val="Medium Grid 3 Accent 1"/>
    <w:basedOn w:val="TableNormal"/>
    <w:uiPriority w:val="69"/>
    <w:rsid w:val="00E07762"/>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A2F7"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1086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1086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1086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44E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44EF" w:themeFill="accent1" w:themeFillTint="7F"/>
      </w:tcPr>
    </w:tblStylePr>
  </w:style>
  <w:style w:type="table" w:styleId="MediumGrid2-Accent6">
    <w:name w:val="Medium Grid 2 Accent 6"/>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EDEB" w:themeColor="accent6"/>
        <w:left w:val="single" w:sz="8" w:space="0" w:color="EDEDEB" w:themeColor="accent6"/>
        <w:bottom w:val="single" w:sz="8" w:space="0" w:color="EDEDEB" w:themeColor="accent6"/>
        <w:right w:val="single" w:sz="8" w:space="0" w:color="EDEDEB" w:themeColor="accent6"/>
        <w:insideH w:val="single" w:sz="8" w:space="0" w:color="EDEDEB" w:themeColor="accent6"/>
        <w:insideV w:val="single" w:sz="8" w:space="0" w:color="EDEDEB" w:themeColor="accent6"/>
      </w:tblBorders>
    </w:tblPr>
    <w:tcPr>
      <w:shd w:val="clear" w:color="auto" w:fill="FAFAF9" w:themeFill="accent6" w:themeFillTint="3F"/>
    </w:tcPr>
    <w:tblStylePr w:type="firstRow">
      <w:rPr>
        <w:b/>
        <w:bCs/>
        <w:color w:val="000000" w:themeColor="text1"/>
      </w:rPr>
      <w:tblPr/>
      <w:tcPr>
        <w:shd w:val="clear" w:color="auto" w:fill="FDFDF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FBFA" w:themeFill="accent6" w:themeFillTint="33"/>
      </w:tcPr>
    </w:tblStylePr>
    <w:tblStylePr w:type="band1Vert">
      <w:tblPr/>
      <w:tcPr>
        <w:shd w:val="clear" w:color="auto" w:fill="F6F6F5" w:themeFill="accent6" w:themeFillTint="7F"/>
      </w:tcPr>
    </w:tblStylePr>
    <w:tblStylePr w:type="band1Horz">
      <w:tblPr/>
      <w:tcPr>
        <w:tcBorders>
          <w:insideH w:val="single" w:sz="6" w:space="0" w:color="EDEDEB" w:themeColor="accent6"/>
          <w:insideV w:val="single" w:sz="6" w:space="0" w:color="EDEDEB" w:themeColor="accent6"/>
        </w:tcBorders>
        <w:shd w:val="clear" w:color="auto" w:fill="F6F6F5" w:themeFill="accent6"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43F9D" w:themeColor="accent5"/>
        <w:left w:val="single" w:sz="8" w:space="0" w:color="F43F9D" w:themeColor="accent5"/>
        <w:bottom w:val="single" w:sz="8" w:space="0" w:color="F43F9D" w:themeColor="accent5"/>
        <w:right w:val="single" w:sz="8" w:space="0" w:color="F43F9D" w:themeColor="accent5"/>
        <w:insideH w:val="single" w:sz="8" w:space="0" w:color="F43F9D" w:themeColor="accent5"/>
        <w:insideV w:val="single" w:sz="8" w:space="0" w:color="F43F9D" w:themeColor="accent5"/>
      </w:tblBorders>
    </w:tblPr>
    <w:tcPr>
      <w:shd w:val="clear" w:color="auto" w:fill="FCCFE6" w:themeFill="accent5" w:themeFillTint="3F"/>
    </w:tcPr>
    <w:tblStylePr w:type="firstRow">
      <w:rPr>
        <w:b/>
        <w:bCs/>
        <w:color w:val="000000" w:themeColor="text1"/>
      </w:rPr>
      <w:tblPr/>
      <w:tcPr>
        <w:shd w:val="clear" w:color="auto" w:fill="FEECF5"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D8EB" w:themeFill="accent5" w:themeFillTint="33"/>
      </w:tcPr>
    </w:tblStylePr>
    <w:tblStylePr w:type="band1Vert">
      <w:tblPr/>
      <w:tcPr>
        <w:shd w:val="clear" w:color="auto" w:fill="F99FCD" w:themeFill="accent5" w:themeFillTint="7F"/>
      </w:tcPr>
    </w:tblStylePr>
    <w:tblStylePr w:type="band1Horz">
      <w:tblPr/>
      <w:tcPr>
        <w:tcBorders>
          <w:insideH w:val="single" w:sz="6" w:space="0" w:color="F43F9D" w:themeColor="accent5"/>
          <w:insideV w:val="single" w:sz="6" w:space="0" w:color="F43F9D" w:themeColor="accent5"/>
        </w:tcBorders>
        <w:shd w:val="clear" w:color="auto" w:fill="F99FCD" w:themeFill="accent5"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B499F" w:themeColor="accent4"/>
        <w:left w:val="single" w:sz="8" w:space="0" w:color="3B499F" w:themeColor="accent4"/>
        <w:bottom w:val="single" w:sz="8" w:space="0" w:color="3B499F" w:themeColor="accent4"/>
        <w:right w:val="single" w:sz="8" w:space="0" w:color="3B499F" w:themeColor="accent4"/>
        <w:insideH w:val="single" w:sz="8" w:space="0" w:color="3B499F" w:themeColor="accent4"/>
        <w:insideV w:val="single" w:sz="8" w:space="0" w:color="3B499F" w:themeColor="accent4"/>
      </w:tblBorders>
    </w:tblPr>
    <w:tcPr>
      <w:shd w:val="clear" w:color="auto" w:fill="CACEEB" w:themeFill="accent4" w:themeFillTint="3F"/>
    </w:tcPr>
    <w:tblStylePr w:type="firstRow">
      <w:rPr>
        <w:b/>
        <w:bCs/>
        <w:color w:val="000000" w:themeColor="text1"/>
      </w:rPr>
      <w:tblPr/>
      <w:tcPr>
        <w:shd w:val="clear" w:color="auto" w:fill="EAEBF7"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4D7EF" w:themeFill="accent4" w:themeFillTint="33"/>
      </w:tcPr>
    </w:tblStylePr>
    <w:tblStylePr w:type="band1Vert">
      <w:tblPr/>
      <w:tcPr>
        <w:shd w:val="clear" w:color="auto" w:fill="949DD7" w:themeFill="accent4" w:themeFillTint="7F"/>
      </w:tcPr>
    </w:tblStylePr>
    <w:tblStylePr w:type="band1Horz">
      <w:tblPr/>
      <w:tcPr>
        <w:tcBorders>
          <w:insideH w:val="single" w:sz="6" w:space="0" w:color="3B499F" w:themeColor="accent4"/>
          <w:insideV w:val="single" w:sz="6" w:space="0" w:color="3B499F" w:themeColor="accent4"/>
        </w:tcBorders>
        <w:shd w:val="clear" w:color="auto" w:fill="949DD7" w:themeFill="accent4"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B3B82" w:themeColor="accent3"/>
        <w:left w:val="single" w:sz="8" w:space="0" w:color="BB3B82" w:themeColor="accent3"/>
        <w:bottom w:val="single" w:sz="8" w:space="0" w:color="BB3B82" w:themeColor="accent3"/>
        <w:right w:val="single" w:sz="8" w:space="0" w:color="BB3B82" w:themeColor="accent3"/>
        <w:insideH w:val="single" w:sz="8" w:space="0" w:color="BB3B82" w:themeColor="accent3"/>
        <w:insideV w:val="single" w:sz="8" w:space="0" w:color="BB3B82" w:themeColor="accent3"/>
      </w:tblBorders>
    </w:tblPr>
    <w:tcPr>
      <w:shd w:val="clear" w:color="auto" w:fill="EFCDE0" w:themeFill="accent3" w:themeFillTint="3F"/>
    </w:tcPr>
    <w:tblStylePr w:type="firstRow">
      <w:rPr>
        <w:b/>
        <w:bCs/>
        <w:color w:val="000000" w:themeColor="text1"/>
      </w:rPr>
      <w:tblPr/>
      <w:tcPr>
        <w:shd w:val="clear" w:color="auto" w:fill="F8EBF2"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6E5" w:themeFill="accent3" w:themeFillTint="33"/>
      </w:tcPr>
    </w:tblStylePr>
    <w:tblStylePr w:type="band1Vert">
      <w:tblPr/>
      <w:tcPr>
        <w:shd w:val="clear" w:color="auto" w:fill="DF9AC0" w:themeFill="accent3" w:themeFillTint="7F"/>
      </w:tcPr>
    </w:tblStylePr>
    <w:tblStylePr w:type="band1Horz">
      <w:tblPr/>
      <w:tcPr>
        <w:tcBorders>
          <w:insideH w:val="single" w:sz="6" w:space="0" w:color="BB3B82" w:themeColor="accent3"/>
          <w:insideV w:val="single" w:sz="6" w:space="0" w:color="BB3B82" w:themeColor="accent3"/>
        </w:tcBorders>
        <w:shd w:val="clear" w:color="auto" w:fill="DF9AC0" w:themeFill="accent3"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62663" w:themeColor="accent2"/>
        <w:left w:val="single" w:sz="8" w:space="0" w:color="762663" w:themeColor="accent2"/>
        <w:bottom w:val="single" w:sz="8" w:space="0" w:color="762663" w:themeColor="accent2"/>
        <w:right w:val="single" w:sz="8" w:space="0" w:color="762663" w:themeColor="accent2"/>
        <w:insideH w:val="single" w:sz="8" w:space="0" w:color="762663" w:themeColor="accent2"/>
        <w:insideV w:val="single" w:sz="8" w:space="0" w:color="762663" w:themeColor="accent2"/>
      </w:tblBorders>
    </w:tblPr>
    <w:tcPr>
      <w:shd w:val="clear" w:color="auto" w:fill="E9BCDE" w:themeFill="accent2" w:themeFillTint="3F"/>
    </w:tcPr>
    <w:tblStylePr w:type="firstRow">
      <w:rPr>
        <w:b/>
        <w:bCs/>
        <w:color w:val="000000" w:themeColor="text1"/>
      </w:rPr>
      <w:tblPr/>
      <w:tcPr>
        <w:shd w:val="clear" w:color="auto" w:fill="F6E4F2"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C9E5" w:themeFill="accent2" w:themeFillTint="33"/>
      </w:tcPr>
    </w:tblStylePr>
    <w:tblStylePr w:type="band1Vert">
      <w:tblPr/>
      <w:tcPr>
        <w:shd w:val="clear" w:color="auto" w:fill="D479BE" w:themeFill="accent2" w:themeFillTint="7F"/>
      </w:tcPr>
    </w:tblStylePr>
    <w:tblStylePr w:type="band1Horz">
      <w:tblPr/>
      <w:tcPr>
        <w:tcBorders>
          <w:insideH w:val="single" w:sz="6" w:space="0" w:color="762663" w:themeColor="accent2"/>
          <w:insideV w:val="single" w:sz="6" w:space="0" w:color="762663" w:themeColor="accent2"/>
        </w:tcBorders>
        <w:shd w:val="clear" w:color="auto" w:fill="D479BE" w:themeFill="accent2"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07762"/>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10861" w:themeColor="accent1"/>
        <w:left w:val="single" w:sz="8" w:space="0" w:color="510861" w:themeColor="accent1"/>
        <w:bottom w:val="single" w:sz="8" w:space="0" w:color="510861" w:themeColor="accent1"/>
        <w:right w:val="single" w:sz="8" w:space="0" w:color="510861" w:themeColor="accent1"/>
        <w:insideH w:val="single" w:sz="8" w:space="0" w:color="510861" w:themeColor="accent1"/>
        <w:insideV w:val="single" w:sz="8" w:space="0" w:color="510861" w:themeColor="accent1"/>
      </w:tblBorders>
    </w:tblPr>
    <w:tcPr>
      <w:shd w:val="clear" w:color="auto" w:fill="E8A2F7" w:themeFill="accent1" w:themeFillTint="3F"/>
    </w:tcPr>
    <w:tblStylePr w:type="firstRow">
      <w:rPr>
        <w:b/>
        <w:bCs/>
        <w:color w:val="000000" w:themeColor="text1"/>
      </w:rPr>
      <w:tblPr/>
      <w:tcPr>
        <w:shd w:val="clear" w:color="auto" w:fill="F5DAFC"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B4F8" w:themeFill="accent1" w:themeFillTint="33"/>
      </w:tcPr>
    </w:tblStylePr>
    <w:tblStylePr w:type="band1Vert">
      <w:tblPr/>
      <w:tcPr>
        <w:shd w:val="clear" w:color="auto" w:fill="D044EF" w:themeFill="accent1" w:themeFillTint="7F"/>
      </w:tcPr>
    </w:tblStylePr>
    <w:tblStylePr w:type="band1Horz">
      <w:tblPr/>
      <w:tcPr>
        <w:tcBorders>
          <w:insideH w:val="single" w:sz="6" w:space="0" w:color="510861" w:themeColor="accent1"/>
          <w:insideV w:val="single" w:sz="6" w:space="0" w:color="510861" w:themeColor="accent1"/>
        </w:tcBorders>
        <w:shd w:val="clear" w:color="auto" w:fill="D044EF" w:themeFill="accent1" w:themeFillTint="7F"/>
      </w:tcPr>
    </w:tblStylePr>
    <w:tblStylePr w:type="nwCell">
      <w:tblPr/>
      <w:tcPr>
        <w:shd w:val="clear" w:color="auto" w:fill="FFFFFF" w:themeFill="background1"/>
      </w:tcPr>
    </w:tblStylePr>
  </w:style>
  <w:style w:type="table" w:styleId="MediumGrid1-Accent6">
    <w:name w:val="Medium Grid 1 Accent 6"/>
    <w:basedOn w:val="TableNormal"/>
    <w:uiPriority w:val="67"/>
    <w:rsid w:val="00E07762"/>
    <w:pPr>
      <w:spacing w:line="240" w:lineRule="auto"/>
    </w:pPr>
    <w:tblPr>
      <w:tblStyleRowBandSize w:val="1"/>
      <w:tblStyleColBandSize w:val="1"/>
      <w:tblBorders>
        <w:top w:val="single" w:sz="8" w:space="0" w:color="F1F1EF" w:themeColor="accent6" w:themeTint="BF"/>
        <w:left w:val="single" w:sz="8" w:space="0" w:color="F1F1EF" w:themeColor="accent6" w:themeTint="BF"/>
        <w:bottom w:val="single" w:sz="8" w:space="0" w:color="F1F1EF" w:themeColor="accent6" w:themeTint="BF"/>
        <w:right w:val="single" w:sz="8" w:space="0" w:color="F1F1EF" w:themeColor="accent6" w:themeTint="BF"/>
        <w:insideH w:val="single" w:sz="8" w:space="0" w:color="F1F1EF" w:themeColor="accent6" w:themeTint="BF"/>
        <w:insideV w:val="single" w:sz="8" w:space="0" w:color="F1F1EF" w:themeColor="accent6" w:themeTint="BF"/>
      </w:tblBorders>
    </w:tblPr>
    <w:tcPr>
      <w:shd w:val="clear" w:color="auto" w:fill="FAFAF9" w:themeFill="accent6" w:themeFillTint="3F"/>
    </w:tcPr>
    <w:tblStylePr w:type="firstRow">
      <w:rPr>
        <w:b/>
        <w:bCs/>
      </w:rPr>
    </w:tblStylePr>
    <w:tblStylePr w:type="lastRow">
      <w:rPr>
        <w:b/>
        <w:bCs/>
      </w:rPr>
      <w:tblPr/>
      <w:tcPr>
        <w:tcBorders>
          <w:top w:val="single" w:sz="18" w:space="0" w:color="F1F1EF" w:themeColor="accent6" w:themeTint="BF"/>
        </w:tcBorders>
      </w:tcPr>
    </w:tblStylePr>
    <w:tblStylePr w:type="firstCol">
      <w:rPr>
        <w:b/>
        <w:bCs/>
      </w:rPr>
    </w:tblStylePr>
    <w:tblStylePr w:type="lastCol">
      <w:rPr>
        <w:b/>
        <w:bCs/>
      </w:rPr>
    </w:tblStylePr>
    <w:tblStylePr w:type="band1Vert">
      <w:tblPr/>
      <w:tcPr>
        <w:shd w:val="clear" w:color="auto" w:fill="F6F6F5" w:themeFill="accent6" w:themeFillTint="7F"/>
      </w:tcPr>
    </w:tblStylePr>
    <w:tblStylePr w:type="band1Horz">
      <w:tblPr/>
      <w:tcPr>
        <w:shd w:val="clear" w:color="auto" w:fill="F6F6F5" w:themeFill="accent6" w:themeFillTint="7F"/>
      </w:tcPr>
    </w:tblStylePr>
  </w:style>
  <w:style w:type="table" w:styleId="MediumGrid1-Accent5">
    <w:name w:val="Medium Grid 1 Accent 5"/>
    <w:basedOn w:val="TableNormal"/>
    <w:uiPriority w:val="67"/>
    <w:rsid w:val="00E07762"/>
    <w:pPr>
      <w:spacing w:line="240" w:lineRule="auto"/>
    </w:pPr>
    <w:tblPr>
      <w:tblStyleRowBandSize w:val="1"/>
      <w:tblStyleColBandSize w:val="1"/>
      <w:tblBorders>
        <w:top w:val="single" w:sz="8" w:space="0" w:color="F66EB5" w:themeColor="accent5" w:themeTint="BF"/>
        <w:left w:val="single" w:sz="8" w:space="0" w:color="F66EB5" w:themeColor="accent5" w:themeTint="BF"/>
        <w:bottom w:val="single" w:sz="8" w:space="0" w:color="F66EB5" w:themeColor="accent5" w:themeTint="BF"/>
        <w:right w:val="single" w:sz="8" w:space="0" w:color="F66EB5" w:themeColor="accent5" w:themeTint="BF"/>
        <w:insideH w:val="single" w:sz="8" w:space="0" w:color="F66EB5" w:themeColor="accent5" w:themeTint="BF"/>
        <w:insideV w:val="single" w:sz="8" w:space="0" w:color="F66EB5" w:themeColor="accent5" w:themeTint="BF"/>
      </w:tblBorders>
    </w:tblPr>
    <w:tcPr>
      <w:shd w:val="clear" w:color="auto" w:fill="FCCFE6" w:themeFill="accent5" w:themeFillTint="3F"/>
    </w:tcPr>
    <w:tblStylePr w:type="firstRow">
      <w:rPr>
        <w:b/>
        <w:bCs/>
      </w:rPr>
    </w:tblStylePr>
    <w:tblStylePr w:type="lastRow">
      <w:rPr>
        <w:b/>
        <w:bCs/>
      </w:rPr>
      <w:tblPr/>
      <w:tcPr>
        <w:tcBorders>
          <w:top w:val="single" w:sz="18" w:space="0" w:color="F66EB5" w:themeColor="accent5" w:themeTint="BF"/>
        </w:tcBorders>
      </w:tcPr>
    </w:tblStylePr>
    <w:tblStylePr w:type="firstCol">
      <w:rPr>
        <w:b/>
        <w:bCs/>
      </w:rPr>
    </w:tblStylePr>
    <w:tblStylePr w:type="lastCol">
      <w:rPr>
        <w:b/>
        <w:bCs/>
      </w:rPr>
    </w:tblStylePr>
    <w:tblStylePr w:type="band1Vert">
      <w:tblPr/>
      <w:tcPr>
        <w:shd w:val="clear" w:color="auto" w:fill="F99FCD" w:themeFill="accent5" w:themeFillTint="7F"/>
      </w:tcPr>
    </w:tblStylePr>
    <w:tblStylePr w:type="band1Horz">
      <w:tblPr/>
      <w:tcPr>
        <w:shd w:val="clear" w:color="auto" w:fill="F99FCD" w:themeFill="accent5" w:themeFillTint="7F"/>
      </w:tcPr>
    </w:tblStylePr>
  </w:style>
  <w:style w:type="table" w:styleId="MediumGrid1-Accent4">
    <w:name w:val="Medium Grid 1 Accent 4"/>
    <w:basedOn w:val="TableNormal"/>
    <w:uiPriority w:val="67"/>
    <w:rsid w:val="00E07762"/>
    <w:pPr>
      <w:spacing w:line="240" w:lineRule="auto"/>
    </w:pPr>
    <w:tblPr>
      <w:tblStyleRowBandSize w:val="1"/>
      <w:tblStyleColBandSize w:val="1"/>
      <w:tblBorders>
        <w:top w:val="single" w:sz="8" w:space="0" w:color="5F6CC3" w:themeColor="accent4" w:themeTint="BF"/>
        <w:left w:val="single" w:sz="8" w:space="0" w:color="5F6CC3" w:themeColor="accent4" w:themeTint="BF"/>
        <w:bottom w:val="single" w:sz="8" w:space="0" w:color="5F6CC3" w:themeColor="accent4" w:themeTint="BF"/>
        <w:right w:val="single" w:sz="8" w:space="0" w:color="5F6CC3" w:themeColor="accent4" w:themeTint="BF"/>
        <w:insideH w:val="single" w:sz="8" w:space="0" w:color="5F6CC3" w:themeColor="accent4" w:themeTint="BF"/>
        <w:insideV w:val="single" w:sz="8" w:space="0" w:color="5F6CC3" w:themeColor="accent4" w:themeTint="BF"/>
      </w:tblBorders>
    </w:tblPr>
    <w:tcPr>
      <w:shd w:val="clear" w:color="auto" w:fill="CACEEB" w:themeFill="accent4" w:themeFillTint="3F"/>
    </w:tcPr>
    <w:tblStylePr w:type="firstRow">
      <w:rPr>
        <w:b/>
        <w:bCs/>
      </w:rPr>
    </w:tblStylePr>
    <w:tblStylePr w:type="lastRow">
      <w:rPr>
        <w:b/>
        <w:bCs/>
      </w:rPr>
      <w:tblPr/>
      <w:tcPr>
        <w:tcBorders>
          <w:top w:val="single" w:sz="18" w:space="0" w:color="5F6CC3" w:themeColor="accent4" w:themeTint="BF"/>
        </w:tcBorders>
      </w:tcPr>
    </w:tblStylePr>
    <w:tblStylePr w:type="firstCol">
      <w:rPr>
        <w:b/>
        <w:bCs/>
      </w:rPr>
    </w:tblStylePr>
    <w:tblStylePr w:type="lastCol">
      <w:rPr>
        <w:b/>
        <w:bCs/>
      </w:rPr>
    </w:tblStylePr>
    <w:tblStylePr w:type="band1Vert">
      <w:tblPr/>
      <w:tcPr>
        <w:shd w:val="clear" w:color="auto" w:fill="949DD7" w:themeFill="accent4" w:themeFillTint="7F"/>
      </w:tcPr>
    </w:tblStylePr>
    <w:tblStylePr w:type="band1Horz">
      <w:tblPr/>
      <w:tcPr>
        <w:shd w:val="clear" w:color="auto" w:fill="949DD7" w:themeFill="accent4" w:themeFillTint="7F"/>
      </w:tcPr>
    </w:tblStylePr>
  </w:style>
  <w:style w:type="table" w:styleId="MediumGrid1-Accent3">
    <w:name w:val="Medium Grid 1 Accent 3"/>
    <w:basedOn w:val="TableNormal"/>
    <w:uiPriority w:val="67"/>
    <w:rsid w:val="00E07762"/>
    <w:pPr>
      <w:spacing w:line="240" w:lineRule="auto"/>
    </w:pPr>
    <w:tblPr>
      <w:tblStyleRowBandSize w:val="1"/>
      <w:tblStyleColBandSize w:val="1"/>
      <w:tblBorders>
        <w:top w:val="single" w:sz="8" w:space="0" w:color="CF68A1" w:themeColor="accent3" w:themeTint="BF"/>
        <w:left w:val="single" w:sz="8" w:space="0" w:color="CF68A1" w:themeColor="accent3" w:themeTint="BF"/>
        <w:bottom w:val="single" w:sz="8" w:space="0" w:color="CF68A1" w:themeColor="accent3" w:themeTint="BF"/>
        <w:right w:val="single" w:sz="8" w:space="0" w:color="CF68A1" w:themeColor="accent3" w:themeTint="BF"/>
        <w:insideH w:val="single" w:sz="8" w:space="0" w:color="CF68A1" w:themeColor="accent3" w:themeTint="BF"/>
        <w:insideV w:val="single" w:sz="8" w:space="0" w:color="CF68A1" w:themeColor="accent3" w:themeTint="BF"/>
      </w:tblBorders>
    </w:tblPr>
    <w:tcPr>
      <w:shd w:val="clear" w:color="auto" w:fill="EFCDE0" w:themeFill="accent3" w:themeFillTint="3F"/>
    </w:tcPr>
    <w:tblStylePr w:type="firstRow">
      <w:rPr>
        <w:b/>
        <w:bCs/>
      </w:rPr>
    </w:tblStylePr>
    <w:tblStylePr w:type="lastRow">
      <w:rPr>
        <w:b/>
        <w:bCs/>
      </w:rPr>
      <w:tblPr/>
      <w:tcPr>
        <w:tcBorders>
          <w:top w:val="single" w:sz="18" w:space="0" w:color="CF68A1" w:themeColor="accent3" w:themeTint="BF"/>
        </w:tcBorders>
      </w:tcPr>
    </w:tblStylePr>
    <w:tblStylePr w:type="firstCol">
      <w:rPr>
        <w:b/>
        <w:bCs/>
      </w:rPr>
    </w:tblStylePr>
    <w:tblStylePr w:type="lastCol">
      <w:rPr>
        <w:b/>
        <w:bCs/>
      </w:rPr>
    </w:tblStylePr>
    <w:tblStylePr w:type="band1Vert">
      <w:tblPr/>
      <w:tcPr>
        <w:shd w:val="clear" w:color="auto" w:fill="DF9AC0" w:themeFill="accent3" w:themeFillTint="7F"/>
      </w:tcPr>
    </w:tblStylePr>
    <w:tblStylePr w:type="band1Horz">
      <w:tblPr/>
      <w:tcPr>
        <w:shd w:val="clear" w:color="auto" w:fill="DF9AC0" w:themeFill="accent3" w:themeFillTint="7F"/>
      </w:tcPr>
    </w:tblStylePr>
  </w:style>
  <w:style w:type="table" w:styleId="MediumGrid1-Accent2">
    <w:name w:val="Medium Grid 1 Accent 2"/>
    <w:basedOn w:val="TableNormal"/>
    <w:uiPriority w:val="67"/>
    <w:rsid w:val="00E07762"/>
    <w:pPr>
      <w:spacing w:line="240" w:lineRule="auto"/>
    </w:pPr>
    <w:tblPr>
      <w:tblStyleRowBandSize w:val="1"/>
      <w:tblStyleColBandSize w:val="1"/>
      <w:tblBorders>
        <w:top w:val="single" w:sz="8" w:space="0" w:color="B93B9B" w:themeColor="accent2" w:themeTint="BF"/>
        <w:left w:val="single" w:sz="8" w:space="0" w:color="B93B9B" w:themeColor="accent2" w:themeTint="BF"/>
        <w:bottom w:val="single" w:sz="8" w:space="0" w:color="B93B9B" w:themeColor="accent2" w:themeTint="BF"/>
        <w:right w:val="single" w:sz="8" w:space="0" w:color="B93B9B" w:themeColor="accent2" w:themeTint="BF"/>
        <w:insideH w:val="single" w:sz="8" w:space="0" w:color="B93B9B" w:themeColor="accent2" w:themeTint="BF"/>
        <w:insideV w:val="single" w:sz="8" w:space="0" w:color="B93B9B" w:themeColor="accent2" w:themeTint="BF"/>
      </w:tblBorders>
    </w:tblPr>
    <w:tcPr>
      <w:shd w:val="clear" w:color="auto" w:fill="E9BCDE" w:themeFill="accent2" w:themeFillTint="3F"/>
    </w:tcPr>
    <w:tblStylePr w:type="firstRow">
      <w:rPr>
        <w:b/>
        <w:bCs/>
      </w:rPr>
    </w:tblStylePr>
    <w:tblStylePr w:type="lastRow">
      <w:rPr>
        <w:b/>
        <w:bCs/>
      </w:rPr>
      <w:tblPr/>
      <w:tcPr>
        <w:tcBorders>
          <w:top w:val="single" w:sz="18" w:space="0" w:color="B93B9B" w:themeColor="accent2" w:themeTint="BF"/>
        </w:tcBorders>
      </w:tcPr>
    </w:tblStylePr>
    <w:tblStylePr w:type="firstCol">
      <w:rPr>
        <w:b/>
        <w:bCs/>
      </w:rPr>
    </w:tblStylePr>
    <w:tblStylePr w:type="lastCol">
      <w:rPr>
        <w:b/>
        <w:bCs/>
      </w:rPr>
    </w:tblStylePr>
    <w:tblStylePr w:type="band1Vert">
      <w:tblPr/>
      <w:tcPr>
        <w:shd w:val="clear" w:color="auto" w:fill="D479BE" w:themeFill="accent2" w:themeFillTint="7F"/>
      </w:tcPr>
    </w:tblStylePr>
    <w:tblStylePr w:type="band1Horz">
      <w:tblPr/>
      <w:tcPr>
        <w:shd w:val="clear" w:color="auto" w:fill="D479BE" w:themeFill="accent2" w:themeFillTint="7F"/>
      </w:tcPr>
    </w:tblStylePr>
  </w:style>
  <w:style w:type="table" w:styleId="MediumGrid1-Accent1">
    <w:name w:val="Medium Grid 1 Accent 1"/>
    <w:basedOn w:val="TableNormal"/>
    <w:uiPriority w:val="67"/>
    <w:rsid w:val="00E07762"/>
    <w:pPr>
      <w:spacing w:line="240" w:lineRule="auto"/>
    </w:pPr>
    <w:tblPr>
      <w:tblStyleRowBandSize w:val="1"/>
      <w:tblStyleColBandSize w:val="1"/>
      <w:tblBorders>
        <w:top w:val="single" w:sz="8" w:space="0" w:color="9E0FBE" w:themeColor="accent1" w:themeTint="BF"/>
        <w:left w:val="single" w:sz="8" w:space="0" w:color="9E0FBE" w:themeColor="accent1" w:themeTint="BF"/>
        <w:bottom w:val="single" w:sz="8" w:space="0" w:color="9E0FBE" w:themeColor="accent1" w:themeTint="BF"/>
        <w:right w:val="single" w:sz="8" w:space="0" w:color="9E0FBE" w:themeColor="accent1" w:themeTint="BF"/>
        <w:insideH w:val="single" w:sz="8" w:space="0" w:color="9E0FBE" w:themeColor="accent1" w:themeTint="BF"/>
        <w:insideV w:val="single" w:sz="8" w:space="0" w:color="9E0FBE" w:themeColor="accent1" w:themeTint="BF"/>
      </w:tblBorders>
    </w:tblPr>
    <w:tcPr>
      <w:shd w:val="clear" w:color="auto" w:fill="E8A2F7" w:themeFill="accent1" w:themeFillTint="3F"/>
    </w:tcPr>
    <w:tblStylePr w:type="firstRow">
      <w:rPr>
        <w:b/>
        <w:bCs/>
      </w:rPr>
    </w:tblStylePr>
    <w:tblStylePr w:type="lastRow">
      <w:rPr>
        <w:b/>
        <w:bCs/>
      </w:rPr>
      <w:tblPr/>
      <w:tcPr>
        <w:tcBorders>
          <w:top w:val="single" w:sz="18" w:space="0" w:color="9E0FBE" w:themeColor="accent1" w:themeTint="BF"/>
        </w:tcBorders>
      </w:tcPr>
    </w:tblStylePr>
    <w:tblStylePr w:type="firstCol">
      <w:rPr>
        <w:b/>
        <w:bCs/>
      </w:rPr>
    </w:tblStylePr>
    <w:tblStylePr w:type="lastCol">
      <w:rPr>
        <w:b/>
        <w:bCs/>
      </w:rPr>
    </w:tblStylePr>
    <w:tblStylePr w:type="band1Vert">
      <w:tblPr/>
      <w:tcPr>
        <w:shd w:val="clear" w:color="auto" w:fill="D044EF" w:themeFill="accent1" w:themeFillTint="7F"/>
      </w:tcPr>
    </w:tblStylePr>
    <w:tblStylePr w:type="band1Horz">
      <w:tblPr/>
      <w:tcPr>
        <w:shd w:val="clear" w:color="auto" w:fill="D044EF" w:themeFill="accent1" w:themeFillTint="7F"/>
      </w:tcPr>
    </w:tblStylePr>
  </w:style>
  <w:style w:type="table" w:styleId="DarkList-Accent6">
    <w:name w:val="Dark List Accent 6"/>
    <w:basedOn w:val="TableNormal"/>
    <w:uiPriority w:val="70"/>
    <w:rsid w:val="00E07762"/>
    <w:pPr>
      <w:spacing w:line="240" w:lineRule="auto"/>
    </w:pPr>
    <w:rPr>
      <w:color w:val="FFFFFF" w:themeColor="background1"/>
    </w:rPr>
    <w:tblPr>
      <w:tblStyleRowBandSize w:val="1"/>
      <w:tblStyleColBandSize w:val="1"/>
    </w:tblPr>
    <w:tcPr>
      <w:shd w:val="clear" w:color="auto" w:fill="EDEDE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7B6F"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4B4AC"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4B4AC" w:themeFill="accent6" w:themeFillShade="BF"/>
      </w:tcPr>
    </w:tblStylePr>
    <w:tblStylePr w:type="band1Vert">
      <w:tblPr/>
      <w:tcPr>
        <w:tcBorders>
          <w:top w:val="nil"/>
          <w:left w:val="nil"/>
          <w:bottom w:val="nil"/>
          <w:right w:val="nil"/>
          <w:insideH w:val="nil"/>
          <w:insideV w:val="nil"/>
        </w:tcBorders>
        <w:shd w:val="clear" w:color="auto" w:fill="B4B4AC" w:themeFill="accent6" w:themeFillShade="BF"/>
      </w:tcPr>
    </w:tblStylePr>
    <w:tblStylePr w:type="band1Horz">
      <w:tblPr/>
      <w:tcPr>
        <w:tcBorders>
          <w:top w:val="nil"/>
          <w:left w:val="nil"/>
          <w:bottom w:val="nil"/>
          <w:right w:val="nil"/>
          <w:insideH w:val="nil"/>
          <w:insideV w:val="nil"/>
        </w:tcBorders>
        <w:shd w:val="clear" w:color="auto" w:fill="B4B4AC" w:themeFill="accent6" w:themeFillShade="BF"/>
      </w:tcPr>
    </w:tblStylePr>
  </w:style>
  <w:style w:type="table" w:styleId="DarkList-Accent5">
    <w:name w:val="Dark List Accent 5"/>
    <w:basedOn w:val="TableNormal"/>
    <w:uiPriority w:val="70"/>
    <w:rsid w:val="00E07762"/>
    <w:pPr>
      <w:spacing w:line="240" w:lineRule="auto"/>
    </w:pPr>
    <w:rPr>
      <w:color w:val="FFFFFF" w:themeColor="background1"/>
    </w:rPr>
    <w:tblPr>
      <w:tblStyleRowBandSize w:val="1"/>
      <w:tblStyleColBandSize w:val="1"/>
    </w:tblPr>
    <w:tcPr>
      <w:shd w:val="clear" w:color="auto" w:fill="F43F9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0084E"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D90C7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D90C76" w:themeFill="accent5" w:themeFillShade="BF"/>
      </w:tcPr>
    </w:tblStylePr>
    <w:tblStylePr w:type="band1Vert">
      <w:tblPr/>
      <w:tcPr>
        <w:tcBorders>
          <w:top w:val="nil"/>
          <w:left w:val="nil"/>
          <w:bottom w:val="nil"/>
          <w:right w:val="nil"/>
          <w:insideH w:val="nil"/>
          <w:insideV w:val="nil"/>
        </w:tcBorders>
        <w:shd w:val="clear" w:color="auto" w:fill="D90C76" w:themeFill="accent5" w:themeFillShade="BF"/>
      </w:tcPr>
    </w:tblStylePr>
    <w:tblStylePr w:type="band1Horz">
      <w:tblPr/>
      <w:tcPr>
        <w:tcBorders>
          <w:top w:val="nil"/>
          <w:left w:val="nil"/>
          <w:bottom w:val="nil"/>
          <w:right w:val="nil"/>
          <w:insideH w:val="nil"/>
          <w:insideV w:val="nil"/>
        </w:tcBorders>
        <w:shd w:val="clear" w:color="auto" w:fill="D90C76" w:themeFill="accent5" w:themeFillShade="BF"/>
      </w:tcPr>
    </w:tblStylePr>
  </w:style>
  <w:style w:type="table" w:styleId="DarkList-Accent4">
    <w:name w:val="Dark List Accent 4"/>
    <w:basedOn w:val="TableNormal"/>
    <w:uiPriority w:val="70"/>
    <w:rsid w:val="00E07762"/>
    <w:pPr>
      <w:spacing w:line="240" w:lineRule="auto"/>
    </w:pPr>
    <w:rPr>
      <w:color w:val="FFFFFF" w:themeColor="background1"/>
    </w:rPr>
    <w:tblPr>
      <w:tblStyleRowBandSize w:val="1"/>
      <w:tblStyleColBandSize w:val="1"/>
    </w:tblPr>
    <w:tcPr>
      <w:shd w:val="clear" w:color="auto" w:fill="3B49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D244E"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2C36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2C3676" w:themeFill="accent4" w:themeFillShade="BF"/>
      </w:tcPr>
    </w:tblStylePr>
    <w:tblStylePr w:type="band1Vert">
      <w:tblPr/>
      <w:tcPr>
        <w:tcBorders>
          <w:top w:val="nil"/>
          <w:left w:val="nil"/>
          <w:bottom w:val="nil"/>
          <w:right w:val="nil"/>
          <w:insideH w:val="nil"/>
          <w:insideV w:val="nil"/>
        </w:tcBorders>
        <w:shd w:val="clear" w:color="auto" w:fill="2C3676" w:themeFill="accent4" w:themeFillShade="BF"/>
      </w:tcPr>
    </w:tblStylePr>
    <w:tblStylePr w:type="band1Horz">
      <w:tblPr/>
      <w:tcPr>
        <w:tcBorders>
          <w:top w:val="nil"/>
          <w:left w:val="nil"/>
          <w:bottom w:val="nil"/>
          <w:right w:val="nil"/>
          <w:insideH w:val="nil"/>
          <w:insideV w:val="nil"/>
        </w:tcBorders>
        <w:shd w:val="clear" w:color="auto" w:fill="2C3676" w:themeFill="accent4" w:themeFillShade="BF"/>
      </w:tcPr>
    </w:tblStylePr>
  </w:style>
  <w:style w:type="table" w:styleId="DarkList-Accent3">
    <w:name w:val="Dark List Accent 3"/>
    <w:basedOn w:val="TableNormal"/>
    <w:uiPriority w:val="70"/>
    <w:rsid w:val="00E07762"/>
    <w:pPr>
      <w:spacing w:line="240" w:lineRule="auto"/>
    </w:pPr>
    <w:rPr>
      <w:color w:val="FFFFFF" w:themeColor="background1"/>
    </w:rPr>
    <w:tblPr>
      <w:tblStyleRowBandSize w:val="1"/>
      <w:tblStyleColBandSize w:val="1"/>
    </w:tblPr>
    <w:tcPr>
      <w:shd w:val="clear" w:color="auto" w:fill="BB3B82"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C1D4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8B2C61"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8B2C61" w:themeFill="accent3" w:themeFillShade="BF"/>
      </w:tcPr>
    </w:tblStylePr>
    <w:tblStylePr w:type="band1Vert">
      <w:tblPr/>
      <w:tcPr>
        <w:tcBorders>
          <w:top w:val="nil"/>
          <w:left w:val="nil"/>
          <w:bottom w:val="nil"/>
          <w:right w:val="nil"/>
          <w:insideH w:val="nil"/>
          <w:insideV w:val="nil"/>
        </w:tcBorders>
        <w:shd w:val="clear" w:color="auto" w:fill="8B2C61" w:themeFill="accent3" w:themeFillShade="BF"/>
      </w:tcPr>
    </w:tblStylePr>
    <w:tblStylePr w:type="band1Horz">
      <w:tblPr/>
      <w:tcPr>
        <w:tcBorders>
          <w:top w:val="nil"/>
          <w:left w:val="nil"/>
          <w:bottom w:val="nil"/>
          <w:right w:val="nil"/>
          <w:insideH w:val="nil"/>
          <w:insideV w:val="nil"/>
        </w:tcBorders>
        <w:shd w:val="clear" w:color="auto" w:fill="8B2C61" w:themeFill="accent3" w:themeFillShade="BF"/>
      </w:tcPr>
    </w:tblStylePr>
  </w:style>
  <w:style w:type="table" w:styleId="DarkList-Accent2">
    <w:name w:val="Dark List Accent 2"/>
    <w:basedOn w:val="TableNormal"/>
    <w:uiPriority w:val="70"/>
    <w:rsid w:val="00E07762"/>
    <w:pPr>
      <w:spacing w:line="240" w:lineRule="auto"/>
    </w:pPr>
    <w:rPr>
      <w:color w:val="FFFFFF" w:themeColor="background1"/>
    </w:rPr>
    <w:tblPr>
      <w:tblStyleRowBandSize w:val="1"/>
      <w:tblStyleColBandSize w:val="1"/>
    </w:tblPr>
    <w:tcPr>
      <w:shd w:val="clear" w:color="auto" w:fill="762663"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A133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81C49"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81C49" w:themeFill="accent2" w:themeFillShade="BF"/>
      </w:tcPr>
    </w:tblStylePr>
    <w:tblStylePr w:type="band1Vert">
      <w:tblPr/>
      <w:tcPr>
        <w:tcBorders>
          <w:top w:val="nil"/>
          <w:left w:val="nil"/>
          <w:bottom w:val="nil"/>
          <w:right w:val="nil"/>
          <w:insideH w:val="nil"/>
          <w:insideV w:val="nil"/>
        </w:tcBorders>
        <w:shd w:val="clear" w:color="auto" w:fill="581C49" w:themeFill="accent2" w:themeFillShade="BF"/>
      </w:tcPr>
    </w:tblStylePr>
    <w:tblStylePr w:type="band1Horz">
      <w:tblPr/>
      <w:tcPr>
        <w:tcBorders>
          <w:top w:val="nil"/>
          <w:left w:val="nil"/>
          <w:bottom w:val="nil"/>
          <w:right w:val="nil"/>
          <w:insideH w:val="nil"/>
          <w:insideV w:val="nil"/>
        </w:tcBorders>
        <w:shd w:val="clear" w:color="auto" w:fill="581C49" w:themeFill="accent2" w:themeFillShade="BF"/>
      </w:tcPr>
    </w:tblStylePr>
  </w:style>
  <w:style w:type="table" w:styleId="DarkList-Accent1">
    <w:name w:val="Dark List Accent 1"/>
    <w:basedOn w:val="TableNormal"/>
    <w:uiPriority w:val="70"/>
    <w:rsid w:val="00E07762"/>
    <w:pPr>
      <w:spacing w:line="240" w:lineRule="auto"/>
    </w:pPr>
    <w:rPr>
      <w:color w:val="FFFFFF" w:themeColor="background1"/>
    </w:rPr>
    <w:tblPr>
      <w:tblStyleRowBandSize w:val="1"/>
      <w:tblStyleColBandSize w:val="1"/>
    </w:tblPr>
    <w:tcPr>
      <w:shd w:val="clear" w:color="auto" w:fill="51086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8043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C0648"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C0648" w:themeFill="accent1" w:themeFillShade="BF"/>
      </w:tcPr>
    </w:tblStylePr>
    <w:tblStylePr w:type="band1Vert">
      <w:tblPr/>
      <w:tcPr>
        <w:tcBorders>
          <w:top w:val="nil"/>
          <w:left w:val="nil"/>
          <w:bottom w:val="nil"/>
          <w:right w:val="nil"/>
          <w:insideH w:val="nil"/>
          <w:insideV w:val="nil"/>
        </w:tcBorders>
        <w:shd w:val="clear" w:color="auto" w:fill="3C0648" w:themeFill="accent1" w:themeFillShade="BF"/>
      </w:tcPr>
    </w:tblStylePr>
    <w:tblStylePr w:type="band1Horz">
      <w:tblPr/>
      <w:tcPr>
        <w:tcBorders>
          <w:top w:val="nil"/>
          <w:left w:val="nil"/>
          <w:bottom w:val="nil"/>
          <w:right w:val="nil"/>
          <w:insideH w:val="nil"/>
          <w:insideV w:val="nil"/>
        </w:tcBorders>
        <w:shd w:val="clear" w:color="auto" w:fill="3C0648" w:themeFill="accent1" w:themeFillShade="BF"/>
      </w:tcPr>
    </w:tblStylePr>
  </w:style>
  <w:style w:type="paragraph" w:styleId="Bibliography">
    <w:name w:val="Bibliography"/>
    <w:basedOn w:val="ZsysbasisEmtio"/>
    <w:next w:val="BasistekstEmtio"/>
    <w:uiPriority w:val="98"/>
    <w:semiHidden/>
    <w:rsid w:val="00E07762"/>
  </w:style>
  <w:style w:type="paragraph" w:styleId="Quote">
    <w:name w:val="Quote"/>
    <w:basedOn w:val="ZsysbasisEmtio"/>
    <w:next w:val="BasistekstEmtio"/>
    <w:link w:val="QuoteChar"/>
    <w:uiPriority w:val="98"/>
    <w:semiHidden/>
    <w:rsid w:val="00E07762"/>
    <w:rPr>
      <w:i/>
      <w:iCs/>
    </w:rPr>
  </w:style>
  <w:style w:type="character" w:customStyle="1" w:styleId="QuoteChar">
    <w:name w:val="Quote Char"/>
    <w:basedOn w:val="DefaultParagraphFont"/>
    <w:link w:val="Quote"/>
    <w:uiPriority w:val="29"/>
    <w:semiHidden/>
    <w:rsid w:val="00F33259"/>
    <w:rPr>
      <w:rFonts w:ascii="Maiandra GD" w:hAnsi="Maiandra GD" w:cs="Maiandra GD"/>
      <w:i/>
      <w:iCs/>
      <w:color w:val="000000" w:themeColor="text1"/>
      <w:sz w:val="18"/>
      <w:szCs w:val="18"/>
    </w:rPr>
  </w:style>
  <w:style w:type="paragraph" w:styleId="IntenseQuote">
    <w:name w:val="Intense Quote"/>
    <w:basedOn w:val="ZsysbasisEmtio"/>
    <w:next w:val="BasistekstEmtio"/>
    <w:link w:val="IntenseQuoteChar"/>
    <w:uiPriority w:val="98"/>
    <w:semiHidden/>
    <w:rsid w:val="00F33259"/>
    <w:pPr>
      <w:spacing w:before="200" w:after="280"/>
      <w:ind w:left="936" w:right="936"/>
    </w:pPr>
    <w:rPr>
      <w:b/>
      <w:bCs/>
      <w:i/>
      <w:iCs/>
    </w:rPr>
  </w:style>
  <w:style w:type="character" w:customStyle="1" w:styleId="IntenseQuoteChar">
    <w:name w:val="Intense Quote Char"/>
    <w:basedOn w:val="DefaultParagraphFont"/>
    <w:link w:val="IntenseQuote"/>
    <w:uiPriority w:val="30"/>
    <w:semiHidden/>
    <w:rsid w:val="00F33259"/>
    <w:rPr>
      <w:rFonts w:ascii="Maiandra GD" w:hAnsi="Maiandra GD" w:cs="Maiandra GD"/>
      <w:b/>
      <w:bCs/>
      <w:i/>
      <w:iCs/>
      <w:sz w:val="18"/>
      <w:szCs w:val="18"/>
    </w:rPr>
  </w:style>
  <w:style w:type="character" w:styleId="EndnoteReference">
    <w:name w:val="endnote reference"/>
    <w:aliases w:val="Eindnootmarkering Emtio"/>
    <w:basedOn w:val="DefaultParagraphFont"/>
    <w:uiPriority w:val="4"/>
    <w:rsid w:val="00E07762"/>
    <w:rPr>
      <w:vertAlign w:val="superscript"/>
    </w:rPr>
  </w:style>
  <w:style w:type="paragraph" w:styleId="NoSpacing">
    <w:name w:val="No Spacing"/>
    <w:basedOn w:val="ZsysbasisEmtio"/>
    <w:next w:val="BasistekstEmtio"/>
    <w:uiPriority w:val="98"/>
    <w:semiHidden/>
    <w:rsid w:val="00D27D0E"/>
  </w:style>
  <w:style w:type="character" w:styleId="HTMLCode">
    <w:name w:val="HTML Code"/>
    <w:basedOn w:val="DefaultParagraphFont"/>
    <w:uiPriority w:val="98"/>
    <w:semiHidden/>
    <w:rsid w:val="00E07762"/>
    <w:rPr>
      <w:rFonts w:ascii="Consolas" w:hAnsi="Consolas"/>
      <w:sz w:val="20"/>
      <w:szCs w:val="20"/>
    </w:rPr>
  </w:style>
  <w:style w:type="character" w:styleId="HTMLDefinition">
    <w:name w:val="HTML Definition"/>
    <w:basedOn w:val="DefaultParagraphFont"/>
    <w:uiPriority w:val="98"/>
    <w:semiHidden/>
    <w:rsid w:val="00E07762"/>
    <w:rPr>
      <w:i/>
      <w:iCs/>
    </w:rPr>
  </w:style>
  <w:style w:type="character" w:styleId="HTMLVariable">
    <w:name w:val="HTML Variable"/>
    <w:basedOn w:val="DefaultParagraphFont"/>
    <w:uiPriority w:val="98"/>
    <w:semiHidden/>
    <w:rsid w:val="00E07762"/>
    <w:rPr>
      <w:i/>
      <w:iCs/>
    </w:rPr>
  </w:style>
  <w:style w:type="character" w:styleId="HTMLAcronym">
    <w:name w:val="HTML Acronym"/>
    <w:basedOn w:val="DefaultParagraphFont"/>
    <w:uiPriority w:val="98"/>
    <w:semiHidden/>
    <w:rsid w:val="00E07762"/>
  </w:style>
  <w:style w:type="character" w:styleId="HTMLCite">
    <w:name w:val="HTML Cite"/>
    <w:basedOn w:val="DefaultParagraphFont"/>
    <w:uiPriority w:val="98"/>
    <w:semiHidden/>
    <w:rsid w:val="00E07762"/>
    <w:rPr>
      <w:i/>
      <w:iCs/>
    </w:rPr>
  </w:style>
  <w:style w:type="character" w:styleId="HTMLTypewriter">
    <w:name w:val="HTML Typewriter"/>
    <w:basedOn w:val="DefaultParagraphFont"/>
    <w:uiPriority w:val="98"/>
    <w:semiHidden/>
    <w:rsid w:val="00E07762"/>
    <w:rPr>
      <w:rFonts w:ascii="Consolas" w:hAnsi="Consolas"/>
      <w:sz w:val="20"/>
      <w:szCs w:val="20"/>
    </w:rPr>
  </w:style>
  <w:style w:type="character" w:styleId="HTMLKeyboard">
    <w:name w:val="HTML Keyboard"/>
    <w:basedOn w:val="DefaultParagraphFont"/>
    <w:uiPriority w:val="98"/>
    <w:semiHidden/>
    <w:rsid w:val="00E07762"/>
    <w:rPr>
      <w:rFonts w:ascii="Consolas" w:hAnsi="Consolas"/>
      <w:sz w:val="20"/>
      <w:szCs w:val="20"/>
    </w:rPr>
  </w:style>
  <w:style w:type="character" w:styleId="HTMLSample">
    <w:name w:val="HTML Sample"/>
    <w:basedOn w:val="DefaultParagraphFont"/>
    <w:uiPriority w:val="98"/>
    <w:semiHidden/>
    <w:rsid w:val="00E07762"/>
    <w:rPr>
      <w:rFonts w:ascii="Consolas" w:hAnsi="Consolas"/>
      <w:sz w:val="24"/>
      <w:szCs w:val="24"/>
    </w:rPr>
  </w:style>
  <w:style w:type="paragraph" w:styleId="TOCHeading">
    <w:name w:val="TOC Heading"/>
    <w:basedOn w:val="ZsysbasisEmtio"/>
    <w:next w:val="BasistekstEmtio"/>
    <w:uiPriority w:val="98"/>
    <w:semiHidden/>
    <w:unhideWhenUsed/>
    <w:rsid w:val="00FC3FA5"/>
    <w:pPr>
      <w:keepLines/>
      <w:spacing w:before="480"/>
    </w:pPr>
    <w:rPr>
      <w:rFonts w:asciiTheme="majorHAnsi" w:eastAsiaTheme="majorEastAsia" w:hAnsiTheme="majorHAnsi" w:cstheme="majorBidi"/>
      <w:sz w:val="28"/>
      <w:szCs w:val="28"/>
    </w:rPr>
  </w:style>
  <w:style w:type="paragraph" w:styleId="ListParagraph">
    <w:name w:val="List Paragraph"/>
    <w:basedOn w:val="ZsysbasisEmtio"/>
    <w:next w:val="BasistekstEmtio"/>
    <w:uiPriority w:val="98"/>
    <w:semiHidden/>
    <w:rsid w:val="00E7078D"/>
    <w:pPr>
      <w:ind w:left="720"/>
    </w:pPr>
  </w:style>
  <w:style w:type="character" w:styleId="Emphasis">
    <w:name w:val="Emphasis"/>
    <w:basedOn w:val="DefaultParagraphFont"/>
    <w:uiPriority w:val="98"/>
    <w:semiHidden/>
    <w:rsid w:val="00E07762"/>
    <w:rPr>
      <w:i/>
      <w:iCs/>
    </w:rPr>
  </w:style>
  <w:style w:type="character" w:styleId="LineNumber">
    <w:name w:val="line number"/>
    <w:basedOn w:val="DefaultParagraphFont"/>
    <w:uiPriority w:val="98"/>
    <w:semiHidden/>
    <w:rsid w:val="00E07762"/>
  </w:style>
  <w:style w:type="numbering" w:customStyle="1" w:styleId="KopnummeringEmtio">
    <w:name w:val="Kopnummering Emtio"/>
    <w:uiPriority w:val="4"/>
    <w:semiHidden/>
    <w:rsid w:val="00345315"/>
    <w:pPr>
      <w:numPr>
        <w:numId w:val="9"/>
      </w:numPr>
    </w:pPr>
  </w:style>
  <w:style w:type="paragraph" w:customStyle="1" w:styleId="ZsyseenpuntEmtio">
    <w:name w:val="Zsyseenpunt Emtio"/>
    <w:basedOn w:val="ZsysbasisEmtio"/>
    <w:uiPriority w:val="4"/>
    <w:semiHidden/>
    <w:rsid w:val="00756C31"/>
    <w:pPr>
      <w:spacing w:line="20" w:lineRule="exact"/>
    </w:pPr>
    <w:rPr>
      <w:sz w:val="2"/>
    </w:rPr>
  </w:style>
  <w:style w:type="paragraph" w:customStyle="1" w:styleId="ZsysbasisdocumentgegevensEmtio">
    <w:name w:val="Zsysbasisdocumentgegevens Emtio"/>
    <w:basedOn w:val="ZsysbasisEmtio"/>
    <w:next w:val="BasistekstEmtio"/>
    <w:uiPriority w:val="4"/>
    <w:semiHidden/>
    <w:rsid w:val="0020548B"/>
    <w:pPr>
      <w:spacing w:line="260" w:lineRule="exact"/>
    </w:pPr>
    <w:rPr>
      <w:noProof/>
    </w:rPr>
  </w:style>
  <w:style w:type="paragraph" w:customStyle="1" w:styleId="DocumentgegevenskopjeEmtio">
    <w:name w:val="Documentgegevens kopje Emtio"/>
    <w:basedOn w:val="ZsysbasisdocumentgegevensEmtio"/>
    <w:uiPriority w:val="4"/>
    <w:rsid w:val="00756C31"/>
    <w:pPr>
      <w:jc w:val="right"/>
    </w:pPr>
    <w:rPr>
      <w:b/>
      <w:sz w:val="13"/>
    </w:rPr>
  </w:style>
  <w:style w:type="paragraph" w:customStyle="1" w:styleId="DocumentgegevensEmtio">
    <w:name w:val="Documentgegevens Emtio"/>
    <w:basedOn w:val="ZsysbasisdocumentgegevensEmtio"/>
    <w:uiPriority w:val="4"/>
    <w:rsid w:val="00756C31"/>
  </w:style>
  <w:style w:type="paragraph" w:customStyle="1" w:styleId="PaginanummerEmtio">
    <w:name w:val="Paginanummer Emtio"/>
    <w:basedOn w:val="ZsysbasisdocumentgegevensEmtio"/>
    <w:uiPriority w:val="4"/>
    <w:rsid w:val="00E334BB"/>
  </w:style>
  <w:style w:type="paragraph" w:customStyle="1" w:styleId="AfzendergegevensEmtio">
    <w:name w:val="Afzendergegevens Emtio"/>
    <w:basedOn w:val="ZsysbasisdocumentgegevensEmtio"/>
    <w:uiPriority w:val="4"/>
    <w:rsid w:val="00B91863"/>
    <w:pPr>
      <w:tabs>
        <w:tab w:val="left" w:pos="181"/>
      </w:tabs>
      <w:spacing w:line="200" w:lineRule="exact"/>
    </w:pPr>
    <w:rPr>
      <w:rFonts w:ascii="Nunito" w:hAnsi="Nunito"/>
      <w:sz w:val="14"/>
    </w:rPr>
  </w:style>
  <w:style w:type="paragraph" w:customStyle="1" w:styleId="AfzendergegevenskopjeEmtio">
    <w:name w:val="Afzendergegevens kopje Emtio"/>
    <w:basedOn w:val="ZsysbasisdocumentgegevensEmtio"/>
    <w:uiPriority w:val="4"/>
    <w:rsid w:val="00135E7B"/>
  </w:style>
  <w:style w:type="numbering" w:customStyle="1" w:styleId="OpsommingtekenEmtio">
    <w:name w:val="Opsomming teken Emtio"/>
    <w:uiPriority w:val="4"/>
    <w:semiHidden/>
    <w:rsid w:val="00AD44F1"/>
    <w:pPr>
      <w:numPr>
        <w:numId w:val="10"/>
      </w:numPr>
    </w:pPr>
  </w:style>
  <w:style w:type="paragraph" w:customStyle="1" w:styleId="AlineavoorafbeeldingEmtio">
    <w:name w:val="Alinea voor afbeelding Emtio"/>
    <w:basedOn w:val="ZsysbasisEmtio"/>
    <w:next w:val="BasistekstEmtio"/>
    <w:uiPriority w:val="4"/>
    <w:qFormat/>
    <w:rsid w:val="00BB239A"/>
  </w:style>
  <w:style w:type="paragraph" w:customStyle="1" w:styleId="TitelEmtio">
    <w:name w:val="Titel Emtio"/>
    <w:basedOn w:val="ZsysbasisEmtio"/>
    <w:uiPriority w:val="4"/>
    <w:qFormat/>
    <w:rsid w:val="000E1539"/>
    <w:pPr>
      <w:keepLines/>
    </w:pPr>
  </w:style>
  <w:style w:type="paragraph" w:customStyle="1" w:styleId="SubtitelEmtio">
    <w:name w:val="Subtitel Emtio"/>
    <w:basedOn w:val="ZsysbasisEmtio"/>
    <w:uiPriority w:val="4"/>
    <w:qFormat/>
    <w:rsid w:val="000E1539"/>
    <w:pPr>
      <w:keepLines/>
    </w:pPr>
  </w:style>
  <w:style w:type="numbering" w:customStyle="1" w:styleId="BijlagenummeringEmtio">
    <w:name w:val="Bijlagenummering Emtio"/>
    <w:uiPriority w:val="4"/>
    <w:semiHidden/>
    <w:rsid w:val="00345315"/>
    <w:pPr>
      <w:numPr>
        <w:numId w:val="13"/>
      </w:numPr>
    </w:pPr>
  </w:style>
  <w:style w:type="paragraph" w:customStyle="1" w:styleId="Bijlagekop1Emtio">
    <w:name w:val="Bijlage kop 1 Emtio"/>
    <w:basedOn w:val="ZsysbasisEmtio"/>
    <w:next w:val="BasistekstEmtio"/>
    <w:uiPriority w:val="4"/>
    <w:qFormat/>
    <w:rsid w:val="00345315"/>
    <w:pPr>
      <w:keepNext/>
      <w:keepLines/>
      <w:numPr>
        <w:numId w:val="48"/>
      </w:numPr>
      <w:tabs>
        <w:tab w:val="left" w:pos="709"/>
      </w:tabs>
      <w:outlineLvl w:val="0"/>
    </w:pPr>
    <w:rPr>
      <w:b/>
      <w:sz w:val="24"/>
    </w:rPr>
  </w:style>
  <w:style w:type="paragraph" w:customStyle="1" w:styleId="Bijlagekop2Emtio">
    <w:name w:val="Bijlage kop 2 Emtio"/>
    <w:basedOn w:val="ZsysbasisEmtio"/>
    <w:next w:val="BasistekstEmtio"/>
    <w:uiPriority w:val="4"/>
    <w:qFormat/>
    <w:rsid w:val="00345315"/>
    <w:pPr>
      <w:keepNext/>
      <w:keepLines/>
      <w:numPr>
        <w:ilvl w:val="1"/>
        <w:numId w:val="48"/>
      </w:numPr>
      <w:outlineLvl w:val="1"/>
    </w:pPr>
    <w:rPr>
      <w:b/>
    </w:rPr>
  </w:style>
  <w:style w:type="paragraph" w:styleId="CommentSubject">
    <w:name w:val="annotation subject"/>
    <w:basedOn w:val="ZsysbasisEmtio"/>
    <w:next w:val="BasistekstEmtio"/>
    <w:link w:val="CommentSubjectChar"/>
    <w:uiPriority w:val="98"/>
    <w:semiHidden/>
    <w:rsid w:val="00E7078D"/>
    <w:rPr>
      <w:b/>
      <w:bCs/>
      <w:szCs w:val="20"/>
    </w:rPr>
  </w:style>
  <w:style w:type="character" w:customStyle="1" w:styleId="CommentSubjectChar">
    <w:name w:val="Comment Subject Char"/>
    <w:basedOn w:val="CommentTextChar"/>
    <w:link w:val="CommentSubject"/>
    <w:rsid w:val="00E7078D"/>
    <w:rPr>
      <w:rFonts w:asciiTheme="minorHAnsi" w:hAnsiTheme="minorHAnsi" w:cs="Maiandra GD"/>
      <w:b/>
      <w:bCs/>
      <w:color w:val="000000" w:themeColor="text1"/>
      <w:sz w:val="18"/>
      <w:szCs w:val="18"/>
    </w:rPr>
  </w:style>
  <w:style w:type="character" w:customStyle="1" w:styleId="BodyText2Char">
    <w:name w:val="Body Text 2 Char"/>
    <w:basedOn w:val="DefaultParagraphFont"/>
    <w:link w:val="BodyText2"/>
    <w:rsid w:val="00E7078D"/>
    <w:rPr>
      <w:rFonts w:ascii="Maiandra GD" w:hAnsi="Maiandra GD" w:cs="Maiandra GD"/>
      <w:sz w:val="18"/>
      <w:szCs w:val="18"/>
    </w:rPr>
  </w:style>
  <w:style w:type="character" w:customStyle="1" w:styleId="BodyTextChar">
    <w:name w:val="Body Text Char"/>
    <w:basedOn w:val="ZsysbasisEmtioChar"/>
    <w:link w:val="BodyText"/>
    <w:semiHidden/>
    <w:rsid w:val="00E7078D"/>
    <w:rPr>
      <w:rFonts w:asciiTheme="minorHAnsi" w:hAnsiTheme="minorHAnsi" w:cs="Maiandra GD"/>
      <w:color w:val="000000" w:themeColor="text1"/>
      <w:sz w:val="18"/>
      <w:szCs w:val="18"/>
    </w:rPr>
  </w:style>
  <w:style w:type="character" w:customStyle="1" w:styleId="BodyTextFirstIndent2Char">
    <w:name w:val="Body Text First Indent 2 Char"/>
    <w:basedOn w:val="BodyTextIndentChar"/>
    <w:link w:val="BodyTextFirstIndent2"/>
    <w:rsid w:val="00E7078D"/>
    <w:rPr>
      <w:rFonts w:ascii="Maiandra GD" w:hAnsi="Maiandra GD" w:cs="Maiandra GD"/>
      <w:sz w:val="18"/>
      <w:szCs w:val="18"/>
    </w:rPr>
  </w:style>
  <w:style w:type="paragraph" w:styleId="BodyTextIndent2">
    <w:name w:val="Body Text Indent 2"/>
    <w:basedOn w:val="ZsysbasisEmtio"/>
    <w:next w:val="BasistekstEmtio"/>
    <w:link w:val="BodyTextIndent2Char"/>
    <w:uiPriority w:val="98"/>
    <w:semiHidden/>
    <w:rsid w:val="00E7078D"/>
    <w:pPr>
      <w:ind w:left="284"/>
    </w:pPr>
  </w:style>
  <w:style w:type="character" w:customStyle="1" w:styleId="BodyTextIndent2Char">
    <w:name w:val="Body Text Indent 2 Char"/>
    <w:basedOn w:val="DefaultParagraphFont"/>
    <w:link w:val="BodyTextIndent2"/>
    <w:rsid w:val="00E7078D"/>
    <w:rPr>
      <w:rFonts w:ascii="Maiandra GD" w:hAnsi="Maiandra GD" w:cs="Maiandra GD"/>
      <w:sz w:val="18"/>
      <w:szCs w:val="18"/>
    </w:rPr>
  </w:style>
  <w:style w:type="paragraph" w:styleId="BodyTextIndent3">
    <w:name w:val="Body Text Indent 3"/>
    <w:basedOn w:val="ZsysbasisEmtio"/>
    <w:next w:val="BasistekstEmtio"/>
    <w:link w:val="BodyTextIndent3Char"/>
    <w:uiPriority w:val="98"/>
    <w:semiHidden/>
    <w:rsid w:val="00E7078D"/>
    <w:pPr>
      <w:ind w:left="284"/>
    </w:pPr>
    <w:rPr>
      <w:szCs w:val="16"/>
    </w:rPr>
  </w:style>
  <w:style w:type="character" w:customStyle="1" w:styleId="BodyTextIndent3Char">
    <w:name w:val="Body Text Indent 3 Char"/>
    <w:basedOn w:val="DefaultParagraphFont"/>
    <w:link w:val="BodyTextIndent3"/>
    <w:rsid w:val="00E7078D"/>
    <w:rPr>
      <w:rFonts w:ascii="Maiandra GD" w:hAnsi="Maiandra GD" w:cs="Maiandra GD"/>
      <w:sz w:val="18"/>
      <w:szCs w:val="16"/>
    </w:rPr>
  </w:style>
  <w:style w:type="paragraph" w:styleId="TableofFigures">
    <w:name w:val="table of figures"/>
    <w:aliases w:val="Lijst met afbeeldingen Emtio"/>
    <w:basedOn w:val="ZsysbasisEmtio"/>
    <w:next w:val="BasistekstEmtio"/>
    <w:uiPriority w:val="4"/>
    <w:rsid w:val="00DD2A9E"/>
  </w:style>
  <w:style w:type="table" w:customStyle="1" w:styleId="TabelzonderopmaakEmtio">
    <w:name w:val="Tabel zonder opmaak Emtio"/>
    <w:basedOn w:val="TableNormal"/>
    <w:uiPriority w:val="99"/>
    <w:qFormat/>
    <w:rsid w:val="00D16E87"/>
    <w:pPr>
      <w:spacing w:line="240" w:lineRule="auto"/>
    </w:pPr>
    <w:tblPr>
      <w:tblCellMar>
        <w:left w:w="0" w:type="dxa"/>
        <w:right w:w="0" w:type="dxa"/>
      </w:tblCellMar>
    </w:tblPr>
  </w:style>
  <w:style w:type="paragraph" w:customStyle="1" w:styleId="ZsysbasistocEmtio">
    <w:name w:val="Zsysbasistoc Emtio"/>
    <w:basedOn w:val="ZsysbasisEmtio"/>
    <w:next w:val="BasistekstEmtio"/>
    <w:uiPriority w:val="4"/>
    <w:semiHidden/>
    <w:rsid w:val="00364B2C"/>
    <w:pPr>
      <w:ind w:left="709" w:right="567" w:hanging="709"/>
    </w:pPr>
  </w:style>
  <w:style w:type="numbering" w:customStyle="1" w:styleId="AgendapuntlijstEmtio">
    <w:name w:val="Agendapunt (lijst) Emtio"/>
    <w:uiPriority w:val="4"/>
    <w:semiHidden/>
    <w:rsid w:val="001C6232"/>
    <w:pPr>
      <w:numPr>
        <w:numId w:val="30"/>
      </w:numPr>
    </w:pPr>
  </w:style>
  <w:style w:type="paragraph" w:customStyle="1" w:styleId="AgendapuntEmtio">
    <w:name w:val="Agendapunt Emtio"/>
    <w:basedOn w:val="ZsysbasisEmtio"/>
    <w:uiPriority w:val="4"/>
    <w:rsid w:val="001C6232"/>
    <w:pPr>
      <w:numPr>
        <w:numId w:val="31"/>
      </w:numPr>
    </w:pPr>
  </w:style>
  <w:style w:type="paragraph" w:customStyle="1" w:styleId="ZsysbasistabeltekstEmtio">
    <w:name w:val="Zsysbasistabeltekst Emtio"/>
    <w:basedOn w:val="ZsysbasisEmtio"/>
    <w:next w:val="TabeltekstEmtio"/>
    <w:uiPriority w:val="4"/>
    <w:semiHidden/>
    <w:rsid w:val="00312D26"/>
  </w:style>
  <w:style w:type="paragraph" w:customStyle="1" w:styleId="TabeltekstEmtio">
    <w:name w:val="Tabeltekst Emtio"/>
    <w:basedOn w:val="ZsysbasistabeltekstEmtio"/>
    <w:uiPriority w:val="4"/>
    <w:rsid w:val="00312D26"/>
  </w:style>
  <w:style w:type="paragraph" w:customStyle="1" w:styleId="TabelkopjeEmtio">
    <w:name w:val="Tabelkopje Emtio"/>
    <w:basedOn w:val="ZsysbasistabeltekstEmtio"/>
    <w:next w:val="TabeltekstEmtio"/>
    <w:uiPriority w:val="4"/>
    <w:rsid w:val="00312D26"/>
    <w:pPr>
      <w:spacing w:line="260" w:lineRule="exact"/>
    </w:pPr>
    <w:rPr>
      <w:sz w:val="12"/>
    </w:rPr>
  </w:style>
  <w:style w:type="paragraph" w:customStyle="1" w:styleId="DocumentnaamEmtio">
    <w:name w:val="Documentnaam Emtio"/>
    <w:basedOn w:val="ZsysbasisEmtio"/>
    <w:next w:val="BasistekstEmtio"/>
    <w:uiPriority w:val="4"/>
    <w:rsid w:val="00B30352"/>
    <w:pPr>
      <w:spacing w:line="800" w:lineRule="exact"/>
    </w:pPr>
    <w:rPr>
      <w:rFonts w:ascii="Nunito Light" w:hAnsi="Nunito Light"/>
      <w:sz w:val="56"/>
    </w:rPr>
  </w:style>
  <w:style w:type="character" w:customStyle="1" w:styleId="Heading2Char">
    <w:name w:val="Heading 2 Char"/>
    <w:aliases w:val="Kop 2 Emtio Char,(Paragraaf) Emtio Char"/>
    <w:link w:val="Heading2"/>
    <w:locked/>
    <w:rsid w:val="00122BE4"/>
    <w:rPr>
      <w:rFonts w:ascii="Montserrat" w:hAnsi="Montserrat" w:cs="Maiandra GD"/>
      <w:b/>
      <w:bCs/>
      <w:iCs/>
      <w:color w:val="000000" w:themeColor="text1"/>
      <w:sz w:val="18"/>
      <w:szCs w:val="28"/>
    </w:rPr>
  </w:style>
  <w:style w:type="character" w:customStyle="1" w:styleId="BasistekstEmtioChar">
    <w:name w:val="Basistekst Emtio Char"/>
    <w:basedOn w:val="DefaultParagraphFont"/>
    <w:link w:val="BasistekstEmtio"/>
    <w:locked/>
    <w:rsid w:val="00122BE4"/>
    <w:rPr>
      <w:rFonts w:ascii="Montserrat" w:hAnsi="Montserrat" w:cs="Maiandra GD"/>
      <w:color w:val="000000" w:themeColor="text1"/>
      <w:sz w:val="18"/>
      <w:szCs w:val="18"/>
    </w:rPr>
  </w:style>
  <w:style w:type="character" w:customStyle="1" w:styleId="FooterChar">
    <w:name w:val="Footer Char"/>
    <w:basedOn w:val="DefaultParagraphFont"/>
    <w:link w:val="Footer"/>
    <w:uiPriority w:val="99"/>
    <w:rsid w:val="00CD770B"/>
    <w:rPr>
      <w:rFonts w:ascii="Montserrat" w:hAnsi="Montserrat" w:cs="Maiandra GD"/>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1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thema">
  <a:themeElements>
    <a:clrScheme name="Kleuren Emtio">
      <a:dk1>
        <a:srgbClr val="000000"/>
      </a:dk1>
      <a:lt1>
        <a:srgbClr val="FFFFFF"/>
      </a:lt1>
      <a:dk2>
        <a:srgbClr val="000000"/>
      </a:dk2>
      <a:lt2>
        <a:srgbClr val="FFFFFF"/>
      </a:lt2>
      <a:accent1>
        <a:srgbClr val="510861"/>
      </a:accent1>
      <a:accent2>
        <a:srgbClr val="762663"/>
      </a:accent2>
      <a:accent3>
        <a:srgbClr val="BB3B82"/>
      </a:accent3>
      <a:accent4>
        <a:srgbClr val="3B499F"/>
      </a:accent4>
      <a:accent5>
        <a:srgbClr val="F43F9D"/>
      </a:accent5>
      <a:accent6>
        <a:srgbClr val="EDEDEB"/>
      </a:accent6>
      <a:hlink>
        <a:srgbClr val="000000"/>
      </a:hlink>
      <a:folHlink>
        <a:srgbClr val="000000"/>
      </a:folHlink>
    </a:clrScheme>
    <a:fontScheme name="Lettertypen Emtio">
      <a:majorFont>
        <a:latin typeface="Montserra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Montserrat"/>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7F8EF548677A41952981D93893F4A1" ma:contentTypeVersion="2" ma:contentTypeDescription="Een nieuw document maken." ma:contentTypeScope="" ma:versionID="a1e879661b096e60640c1f2bd1817f8e">
  <xsd:schema xmlns:xsd="http://www.w3.org/2001/XMLSchema" xmlns:xs="http://www.w3.org/2001/XMLSchema" xmlns:p="http://schemas.microsoft.com/office/2006/metadata/properties" xmlns:ns2="84be7e51-2db9-46a6-830b-cd32d5277b85" targetNamespace="http://schemas.microsoft.com/office/2006/metadata/properties" ma:root="true" ma:fieldsID="3ddfc1d39281bc86775d23a8607535cb" ns2:_="">
    <xsd:import namespace="84be7e51-2db9-46a6-830b-cd32d5277b8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be7e51-2db9-46a6-830b-cd32d5277b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EBFBBF-CCE4-415E-B965-C45A10B4B7B7}">
  <ds:schemaRefs>
    <ds:schemaRef ds:uri="http://schemas.openxmlformats.org/officeDocument/2006/bibliography"/>
  </ds:schemaRefs>
</ds:datastoreItem>
</file>

<file path=customXml/itemProps2.xml><?xml version="1.0" encoding="utf-8"?>
<ds:datastoreItem xmlns:ds="http://schemas.openxmlformats.org/officeDocument/2006/customXml" ds:itemID="{F098DFF2-0921-44B6-A2B2-85AAE81168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BDC700-0D72-433A-8C12-4478C3F5D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be7e51-2db9-46a6-830b-cd32d5277b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D24C1C-E561-4265-9CC1-C69D32F0D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525</Words>
  <Characters>3314</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Joop Schuilenburg</dc:creator>
  <cp:keywords/>
  <dc:description/>
  <cp:lastModifiedBy>Joop Schuilenburg</cp:lastModifiedBy>
  <cp:revision>14</cp:revision>
  <dcterms:created xsi:type="dcterms:W3CDTF">2022-01-21T12:29:00Z</dcterms:created>
  <dcterms:modified xsi:type="dcterms:W3CDTF">2022-01-21T12:38:00Z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BasedOn">
    <vt:lpwstr>Normal.dotm</vt:lpwstr>
  </property>
  <property fmtid="{D5CDD505-2E9C-101B-9397-08002B2CF9AE}" pid="3" name="ContentTypeId">
    <vt:lpwstr>0x0101001A7F8EF548677A41952981D93893F4A1</vt:lpwstr>
  </property>
</Properties>
</file>